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jc w:val="center"/>
        <w:tblLayout w:type="fixed"/>
        <w:tblLook w:val="04A0" w:firstRow="1" w:lastRow="0" w:firstColumn="1" w:lastColumn="0" w:noHBand="0" w:noVBand="1"/>
      </w:tblPr>
      <w:tblGrid>
        <w:gridCol w:w="3552"/>
        <w:gridCol w:w="3552"/>
        <w:gridCol w:w="3552"/>
      </w:tblGrid>
      <w:tr w:rsidR="00DE0A56" w14:paraId="76E2E631" w14:textId="77777777">
        <w:trPr>
          <w:cantSplit/>
          <w:jc w:val="center"/>
        </w:trPr>
        <w:tc>
          <w:tcPr>
            <w:tcW w:w="3552" w:type="dxa"/>
            <w:tcBorders>
              <w:top w:val="nil"/>
              <w:left w:val="nil"/>
              <w:bottom w:val="nil"/>
              <w:right w:val="nil"/>
            </w:tcBorders>
            <w:tcMar>
              <w:top w:w="0" w:type="dxa"/>
              <w:left w:w="40" w:type="dxa"/>
              <w:bottom w:w="0" w:type="dxa"/>
              <w:right w:w="40" w:type="dxa"/>
            </w:tcMar>
            <w:vAlign w:val="center"/>
          </w:tcPr>
          <w:p w14:paraId="288CB411" w14:textId="77777777" w:rsidR="00DE0A56" w:rsidRDefault="00EA72C6">
            <w:pPr>
              <w:spacing w:after="0"/>
              <w:jc w:val="center"/>
            </w:pPr>
            <w:r>
              <w:rPr>
                <w:noProof/>
              </w:rPr>
              <w:drawing>
                <wp:inline distT="0" distB="0" distL="0" distR="0" wp14:anchorId="0E2AF24F" wp14:editId="209E6AF6">
                  <wp:extent cx="1874519" cy="70030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BIERNO_CHIHUAHUA.png"/>
                          <pic:cNvPicPr/>
                        </pic:nvPicPr>
                        <pic:blipFill>
                          <a:blip r:embed="rId8"/>
                          <a:stretch>
                            <a:fillRect/>
                          </a:stretch>
                        </pic:blipFill>
                        <pic:spPr>
                          <a:xfrm>
                            <a:off x="0" y="0"/>
                            <a:ext cx="1874519" cy="700309"/>
                          </a:xfrm>
                          <a:prstGeom prst="rect">
                            <a:avLst/>
                          </a:prstGeom>
                        </pic:spPr>
                      </pic:pic>
                    </a:graphicData>
                  </a:graphic>
                </wp:inline>
              </w:drawing>
            </w:r>
          </w:p>
        </w:tc>
        <w:tc>
          <w:tcPr>
            <w:tcW w:w="3552" w:type="dxa"/>
            <w:tcBorders>
              <w:top w:val="nil"/>
              <w:left w:val="nil"/>
              <w:bottom w:val="nil"/>
              <w:right w:val="nil"/>
            </w:tcBorders>
            <w:tcMar>
              <w:top w:w="0" w:type="dxa"/>
              <w:left w:w="40" w:type="dxa"/>
              <w:bottom w:w="0" w:type="dxa"/>
              <w:right w:w="40" w:type="dxa"/>
            </w:tcMar>
            <w:vAlign w:val="center"/>
          </w:tcPr>
          <w:p w14:paraId="38E4BEED" w14:textId="77777777" w:rsidR="00DE0A56" w:rsidRDefault="00EA72C6">
            <w:pPr>
              <w:spacing w:after="0"/>
              <w:jc w:val="center"/>
            </w:pPr>
            <w:r>
              <w:rPr>
                <w:noProof/>
              </w:rPr>
              <w:drawing>
                <wp:inline distT="0" distB="0" distL="0" distR="0" wp14:anchorId="787A23EC" wp14:editId="00C11CA9">
                  <wp:extent cx="1463040" cy="84133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IC.png"/>
                          <pic:cNvPicPr/>
                        </pic:nvPicPr>
                        <pic:blipFill>
                          <a:blip r:embed="rId9"/>
                          <a:stretch>
                            <a:fillRect/>
                          </a:stretch>
                        </pic:blipFill>
                        <pic:spPr>
                          <a:xfrm>
                            <a:off x="0" y="0"/>
                            <a:ext cx="1463040" cy="841337"/>
                          </a:xfrm>
                          <a:prstGeom prst="rect">
                            <a:avLst/>
                          </a:prstGeom>
                        </pic:spPr>
                      </pic:pic>
                    </a:graphicData>
                  </a:graphic>
                </wp:inline>
              </w:drawing>
            </w:r>
          </w:p>
        </w:tc>
        <w:tc>
          <w:tcPr>
            <w:tcW w:w="3552" w:type="dxa"/>
            <w:tcBorders>
              <w:top w:val="nil"/>
              <w:left w:val="nil"/>
              <w:bottom w:val="nil"/>
              <w:right w:val="nil"/>
            </w:tcBorders>
            <w:tcMar>
              <w:top w:w="0" w:type="dxa"/>
              <w:left w:w="40" w:type="dxa"/>
              <w:bottom w:w="0" w:type="dxa"/>
              <w:right w:w="40" w:type="dxa"/>
            </w:tcMar>
            <w:vAlign w:val="center"/>
          </w:tcPr>
          <w:p w14:paraId="3A7D6044" w14:textId="77777777" w:rsidR="00DE0A56" w:rsidRDefault="00EA72C6">
            <w:pPr>
              <w:spacing w:after="0"/>
              <w:jc w:val="center"/>
            </w:pPr>
            <w:r>
              <w:rPr>
                <w:noProof/>
              </w:rPr>
              <w:drawing>
                <wp:inline distT="0" distB="0" distL="0" distR="0" wp14:anchorId="0B751FB1" wp14:editId="274D87CB">
                  <wp:extent cx="1874519" cy="114268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FECI_2026.png"/>
                          <pic:cNvPicPr/>
                        </pic:nvPicPr>
                        <pic:blipFill>
                          <a:blip r:embed="rId10"/>
                          <a:stretch>
                            <a:fillRect/>
                          </a:stretch>
                        </pic:blipFill>
                        <pic:spPr>
                          <a:xfrm>
                            <a:off x="0" y="0"/>
                            <a:ext cx="1874519" cy="1142686"/>
                          </a:xfrm>
                          <a:prstGeom prst="rect">
                            <a:avLst/>
                          </a:prstGeom>
                        </pic:spPr>
                      </pic:pic>
                    </a:graphicData>
                  </a:graphic>
                </wp:inline>
              </w:drawing>
            </w:r>
          </w:p>
        </w:tc>
      </w:tr>
    </w:tbl>
    <w:p w14:paraId="79A5EFAA" w14:textId="77777777" w:rsidR="00DE0A56" w:rsidRPr="00CA74CA" w:rsidRDefault="00EA72C6">
      <w:pPr>
        <w:spacing w:before="40" w:after="0"/>
        <w:jc w:val="center"/>
        <w:rPr>
          <w:lang w:val="es-MX"/>
        </w:rPr>
      </w:pPr>
      <w:r w:rsidRPr="00CA74CA">
        <w:rPr>
          <w:b/>
          <w:color w:val="A50F78"/>
          <w:sz w:val="18"/>
          <w:lang w:val="es-MX"/>
        </w:rPr>
        <w:t>FECI-2026 · FORMATO 6A</w:t>
      </w:r>
    </w:p>
    <w:p w14:paraId="6DE8555A" w14:textId="77777777" w:rsidR="00DE0A56" w:rsidRPr="00CA74CA" w:rsidRDefault="00EA72C6">
      <w:pPr>
        <w:spacing w:after="20"/>
        <w:jc w:val="center"/>
        <w:rPr>
          <w:lang w:val="es-MX"/>
        </w:rPr>
      </w:pPr>
      <w:r w:rsidRPr="00CA74CA">
        <w:rPr>
          <w:b/>
          <w:color w:val="6A1B9A"/>
          <w:sz w:val="30"/>
          <w:lang w:val="es-MX"/>
        </w:rPr>
        <w:t>Agentes Biológicos Potencialmente Peligrosos</w:t>
      </w:r>
    </w:p>
    <w:p w14:paraId="051F3CA2" w14:textId="77777777" w:rsidR="00DE0A56" w:rsidRPr="00CA74CA" w:rsidRDefault="00EA72C6">
      <w:pPr>
        <w:spacing w:after="80"/>
        <w:jc w:val="center"/>
        <w:rPr>
          <w:lang w:val="es-MX"/>
        </w:rPr>
      </w:pPr>
      <w:r w:rsidRPr="00CA74CA">
        <w:rPr>
          <w:i/>
          <w:color w:val="4B5563"/>
          <w:sz w:val="17"/>
          <w:lang w:val="es-MX"/>
        </w:rPr>
        <w:t>Evaluación previa para microorganismos, material biológico, ADN recombinante u otros agentes que requieran medidas de bioseguridad.</w:t>
      </w:r>
    </w:p>
    <w:tbl>
      <w:tblPr>
        <w:tblW w:w="0" w:type="auto"/>
        <w:jc w:val="center"/>
        <w:tblLook w:val="04A0" w:firstRow="1" w:lastRow="0" w:firstColumn="1" w:lastColumn="0" w:noHBand="0" w:noVBand="1"/>
      </w:tblPr>
      <w:tblGrid>
        <w:gridCol w:w="10656"/>
      </w:tblGrid>
      <w:tr w:rsidR="00DE0A56" w:rsidRPr="00CA74CA" w14:paraId="4E454CE0" w14:textId="77777777">
        <w:trPr>
          <w:cantSplit/>
          <w:jc w:val="center"/>
        </w:trPr>
        <w:tc>
          <w:tcPr>
            <w:tcW w:w="10656" w:type="dxa"/>
            <w:tcBorders>
              <w:top w:val="single" w:sz="5" w:space="0" w:color="D9C6EA"/>
              <w:left w:val="single" w:sz="5" w:space="0" w:color="D9C6EA"/>
              <w:bottom w:val="single" w:sz="5" w:space="0" w:color="D9C6EA"/>
              <w:right w:val="single" w:sz="5" w:space="0" w:color="D9C6EA"/>
            </w:tcBorders>
            <w:shd w:val="clear" w:color="auto" w:fill="F3ECF8"/>
            <w:tcMar>
              <w:top w:w="80" w:type="dxa"/>
              <w:left w:w="120" w:type="dxa"/>
              <w:bottom w:w="80" w:type="dxa"/>
              <w:right w:w="120" w:type="dxa"/>
            </w:tcMar>
          </w:tcPr>
          <w:p w14:paraId="03F9823F" w14:textId="77777777" w:rsidR="0009446A" w:rsidRPr="00810B34" w:rsidRDefault="0009446A" w:rsidP="0009446A">
            <w:pPr>
              <w:spacing w:line="276" w:lineRule="auto"/>
              <w:jc w:val="both"/>
              <w:rPr>
                <w:rFonts w:cs="Arial"/>
                <w:sz w:val="18"/>
                <w:szCs w:val="18"/>
                <w:lang w:val="es-ES"/>
              </w:rPr>
            </w:pPr>
            <w:r w:rsidRPr="00810B34">
              <w:rPr>
                <w:rFonts w:cs="Arial"/>
                <w:sz w:val="18"/>
                <w:szCs w:val="18"/>
                <w:lang w:val="es-ES"/>
              </w:rPr>
              <w:t>Instrucciones de llenado y entrega</w:t>
            </w:r>
          </w:p>
          <w:p w14:paraId="16065C44" w14:textId="77777777" w:rsidR="0009446A" w:rsidRPr="00810B34" w:rsidRDefault="0009446A" w:rsidP="0009446A">
            <w:pPr>
              <w:spacing w:line="276" w:lineRule="auto"/>
              <w:jc w:val="both"/>
              <w:rPr>
                <w:rFonts w:cs="Arial"/>
                <w:sz w:val="18"/>
                <w:szCs w:val="18"/>
                <w:lang w:val="es-ES"/>
              </w:rPr>
            </w:pPr>
            <w:r w:rsidRPr="00810B34">
              <w:rPr>
                <w:rFonts w:cs="Arial"/>
                <w:sz w:val="18"/>
                <w:szCs w:val="18"/>
                <w:lang w:val="es-ES"/>
              </w:rPr>
              <w:t>Este formato es requerido para toda investigación que involucre agentes biológicos.</w:t>
            </w:r>
          </w:p>
          <w:p w14:paraId="0D0E6B15" w14:textId="77777777" w:rsidR="0009446A" w:rsidRPr="00810B34" w:rsidRDefault="0009446A" w:rsidP="0009446A">
            <w:pPr>
              <w:pStyle w:val="Prrafodelista"/>
              <w:numPr>
                <w:ilvl w:val="0"/>
                <w:numId w:val="10"/>
              </w:numPr>
              <w:spacing w:after="0" w:line="276" w:lineRule="auto"/>
              <w:ind w:left="454"/>
              <w:jc w:val="both"/>
              <w:rPr>
                <w:rFonts w:cs="Arial"/>
                <w:sz w:val="18"/>
                <w:szCs w:val="18"/>
                <w:lang w:val="es-ES"/>
              </w:rPr>
            </w:pPr>
            <w:r w:rsidRPr="00810B34">
              <w:rPr>
                <w:rFonts w:cs="Arial"/>
                <w:sz w:val="18"/>
                <w:szCs w:val="18"/>
                <w:lang w:val="es-ES"/>
              </w:rPr>
              <w:t>Responsable del llenado: este documento debe ser completado por el estudiante investigador en estrecha colaboración con el (la) Científico(a) Calificado(a).</w:t>
            </w:r>
          </w:p>
          <w:p w14:paraId="7D2EB7F4" w14:textId="77777777" w:rsidR="0009446A" w:rsidRPr="00810B34" w:rsidRDefault="0009446A" w:rsidP="0009446A">
            <w:pPr>
              <w:pStyle w:val="Prrafodelista"/>
              <w:numPr>
                <w:ilvl w:val="0"/>
                <w:numId w:val="10"/>
              </w:numPr>
              <w:spacing w:after="0" w:line="276" w:lineRule="auto"/>
              <w:ind w:left="454"/>
              <w:jc w:val="both"/>
              <w:rPr>
                <w:rFonts w:cs="Arial"/>
                <w:sz w:val="18"/>
                <w:szCs w:val="18"/>
                <w:lang w:val="es-ES"/>
              </w:rPr>
            </w:pPr>
            <w:r w:rsidRPr="00810B34">
              <w:rPr>
                <w:rFonts w:cs="Arial"/>
                <w:sz w:val="18"/>
                <w:szCs w:val="18"/>
                <w:lang w:val="es-ES"/>
              </w:rPr>
              <w:t>Condición de llenado: todas las preguntas deben ser contestadas con precisión. Si requiere mayor espacio, puede adjuntar hojas adicionales claramente identificadas.</w:t>
            </w:r>
          </w:p>
          <w:p w14:paraId="0453F5BE" w14:textId="77777777" w:rsidR="0009446A" w:rsidRPr="00810B34" w:rsidRDefault="0009446A" w:rsidP="0009446A">
            <w:pPr>
              <w:pStyle w:val="Prrafodelista"/>
              <w:numPr>
                <w:ilvl w:val="0"/>
                <w:numId w:val="10"/>
              </w:numPr>
              <w:spacing w:after="0" w:line="276" w:lineRule="auto"/>
              <w:ind w:left="454"/>
              <w:jc w:val="both"/>
              <w:rPr>
                <w:rFonts w:cs="Arial"/>
                <w:sz w:val="18"/>
                <w:szCs w:val="18"/>
                <w:lang w:val="es-ES"/>
              </w:rPr>
            </w:pPr>
            <w:r w:rsidRPr="00810B34">
              <w:rPr>
                <w:rFonts w:cs="Arial"/>
                <w:sz w:val="18"/>
                <w:szCs w:val="18"/>
                <w:lang w:val="es-ES"/>
              </w:rPr>
              <w:t>Aprobación: se requiere la aprobación del CRC.</w:t>
            </w:r>
          </w:p>
          <w:p w14:paraId="2407354B" w14:textId="77777777" w:rsidR="0009446A" w:rsidRPr="00810B34" w:rsidRDefault="0009446A" w:rsidP="0009446A">
            <w:pPr>
              <w:pStyle w:val="Prrafodelista"/>
              <w:numPr>
                <w:ilvl w:val="0"/>
                <w:numId w:val="10"/>
              </w:numPr>
              <w:spacing w:after="0" w:line="276" w:lineRule="auto"/>
              <w:ind w:left="454"/>
              <w:jc w:val="both"/>
              <w:rPr>
                <w:rFonts w:cs="Arial"/>
                <w:sz w:val="18"/>
                <w:szCs w:val="18"/>
                <w:lang w:val="es-ES"/>
              </w:rPr>
            </w:pPr>
            <w:r w:rsidRPr="00810B34">
              <w:rPr>
                <w:rFonts w:cs="Arial"/>
                <w:sz w:val="18"/>
                <w:szCs w:val="18"/>
                <w:lang w:val="es-ES"/>
              </w:rPr>
              <w:t>Firma: se aceptan firmas autógrafas (impresa, firmada y escaneada) o firmas digitales/electrónicas pegadas en el espacio correspondiente.</w:t>
            </w:r>
          </w:p>
          <w:p w14:paraId="43944BB9" w14:textId="77777777" w:rsidR="0009446A" w:rsidRPr="00810B34" w:rsidRDefault="0009446A" w:rsidP="0009446A">
            <w:pPr>
              <w:pStyle w:val="Prrafodelista"/>
              <w:numPr>
                <w:ilvl w:val="0"/>
                <w:numId w:val="10"/>
              </w:numPr>
              <w:spacing w:after="0" w:line="276" w:lineRule="auto"/>
              <w:ind w:left="454"/>
              <w:jc w:val="both"/>
              <w:rPr>
                <w:rFonts w:cs="Arial"/>
                <w:sz w:val="18"/>
                <w:szCs w:val="18"/>
                <w:lang w:val="es-ES"/>
              </w:rPr>
            </w:pPr>
            <w:r w:rsidRPr="00810B34">
              <w:rPr>
                <w:rFonts w:cs="Arial"/>
                <w:sz w:val="18"/>
                <w:szCs w:val="18"/>
                <w:lang w:val="es-ES"/>
              </w:rPr>
              <w:t>Formato: una vez integrado, guarden el archivo final exclusivamente en formato PDF.</w:t>
            </w:r>
          </w:p>
          <w:p w14:paraId="2B29CB01" w14:textId="77777777" w:rsidR="0009446A" w:rsidRPr="00810B34" w:rsidRDefault="0009446A" w:rsidP="0009446A">
            <w:pPr>
              <w:pStyle w:val="Prrafodelista"/>
              <w:numPr>
                <w:ilvl w:val="0"/>
                <w:numId w:val="10"/>
              </w:numPr>
              <w:spacing w:after="0" w:line="276" w:lineRule="auto"/>
              <w:ind w:left="454"/>
              <w:jc w:val="both"/>
              <w:rPr>
                <w:rFonts w:cs="Arial"/>
                <w:sz w:val="18"/>
                <w:szCs w:val="18"/>
                <w:lang w:val="es-ES"/>
              </w:rPr>
            </w:pPr>
            <w:r w:rsidRPr="00810B34">
              <w:rPr>
                <w:rFonts w:cs="Arial"/>
                <w:sz w:val="18"/>
                <w:szCs w:val="18"/>
                <w:lang w:val="es-ES"/>
              </w:rPr>
              <w:t>Entrega: suban el archivo PDF a la plataforma oficial del evento en la sección indicada.</w:t>
            </w:r>
          </w:p>
          <w:p w14:paraId="1A65CBBA" w14:textId="7D5DB42F" w:rsidR="00DE0A56" w:rsidRPr="00810B34" w:rsidRDefault="0009446A" w:rsidP="0009446A">
            <w:pPr>
              <w:spacing w:after="0"/>
              <w:rPr>
                <w:b/>
                <w:bCs/>
                <w:lang w:val="es-MX"/>
              </w:rPr>
            </w:pPr>
            <w:r w:rsidRPr="00810B34">
              <w:rPr>
                <w:rFonts w:cs="Arial"/>
                <w:b/>
                <w:bCs/>
                <w:sz w:val="20"/>
                <w:szCs w:val="20"/>
                <w:lang w:val="es-ES"/>
              </w:rPr>
              <w:t>Borrar estas instrucciones antes de convertir a PDF.</w:t>
            </w:r>
          </w:p>
        </w:tc>
      </w:tr>
    </w:tbl>
    <w:p w14:paraId="53A310F4" w14:textId="77777777" w:rsidR="00DE0A56" w:rsidRPr="00CA74CA" w:rsidRDefault="00DE0A56">
      <w:pPr>
        <w:spacing w:after="0"/>
        <w:rPr>
          <w:lang w:val="es-MX"/>
        </w:rPr>
      </w:pPr>
    </w:p>
    <w:p w14:paraId="4089563C" w14:textId="77777777" w:rsidR="00DE05F8" w:rsidRPr="00DE05F8" w:rsidRDefault="00DE05F8" w:rsidP="00DE05F8">
      <w:pPr>
        <w:spacing w:line="276" w:lineRule="auto"/>
        <w:jc w:val="both"/>
        <w:rPr>
          <w:rFonts w:cs="Arial"/>
          <w:b/>
          <w:bCs/>
          <w:sz w:val="20"/>
          <w:szCs w:val="20"/>
          <w:lang w:val="es-ES"/>
        </w:rPr>
      </w:pPr>
      <w:r w:rsidRPr="00DE05F8">
        <w:rPr>
          <w:rFonts w:cs="Arial"/>
          <w:b/>
          <w:bCs/>
          <w:sz w:val="20"/>
          <w:szCs w:val="20"/>
          <w:lang w:val="es-ES"/>
        </w:rPr>
        <w:t>Se requiere aprobación del CRC.</w:t>
      </w:r>
    </w:p>
    <w:p w14:paraId="5B6493E5" w14:textId="77777777" w:rsidR="00DE0A56" w:rsidRPr="00DE05F8" w:rsidRDefault="00DE0A56">
      <w:pPr>
        <w:spacing w:after="0"/>
        <w:rPr>
          <w:lang w:val="es-ES"/>
        </w:rPr>
      </w:pPr>
    </w:p>
    <w:tbl>
      <w:tblPr>
        <w:tblW w:w="0" w:type="auto"/>
        <w:jc w:val="center"/>
        <w:tblLayout w:type="fixed"/>
        <w:tblLook w:val="04A0" w:firstRow="1" w:lastRow="0" w:firstColumn="1" w:lastColumn="0" w:noHBand="0" w:noVBand="1"/>
      </w:tblPr>
      <w:tblGrid>
        <w:gridCol w:w="5256"/>
        <w:gridCol w:w="5256"/>
      </w:tblGrid>
      <w:tr w:rsidR="000518D9" w:rsidRPr="007A3B3C" w14:paraId="7DC85467" w14:textId="77777777" w:rsidTr="00233944">
        <w:trPr>
          <w:cantSplit/>
          <w:jc w:val="center"/>
        </w:trPr>
        <w:tc>
          <w:tcPr>
            <w:tcW w:w="10512" w:type="dxa"/>
            <w:gridSpan w:val="2"/>
            <w:tcBorders>
              <w:top w:val="single" w:sz="4" w:space="0" w:color="D1D5DB"/>
              <w:left w:val="single" w:sz="4" w:space="0" w:color="D1D5DB"/>
              <w:bottom w:val="single" w:sz="4" w:space="0" w:color="D1D5DB"/>
              <w:right w:val="single" w:sz="4" w:space="0" w:color="D1D5DB"/>
            </w:tcBorders>
            <w:tcMar>
              <w:top w:w="80" w:type="dxa"/>
              <w:left w:w="100" w:type="dxa"/>
              <w:bottom w:w="80" w:type="dxa"/>
              <w:right w:w="100" w:type="dxa"/>
            </w:tcMar>
            <w:vAlign w:val="center"/>
          </w:tcPr>
          <w:p w14:paraId="767B88F2" w14:textId="77777777" w:rsidR="000518D9" w:rsidRPr="007A3B3C" w:rsidRDefault="000518D9" w:rsidP="00233944">
            <w:pPr>
              <w:spacing w:after="0"/>
              <w:rPr>
                <w:lang w:val="es-MX"/>
              </w:rPr>
            </w:pPr>
            <w:r w:rsidRPr="007A3B3C">
              <w:rPr>
                <w:b/>
                <w:lang w:val="es-MX"/>
              </w:rPr>
              <w:t>Nombre del proyecto:</w:t>
            </w:r>
          </w:p>
          <w:p w14:paraId="7C41A79E" w14:textId="77777777" w:rsidR="000518D9" w:rsidRPr="007A3B3C" w:rsidRDefault="000518D9" w:rsidP="00233944">
            <w:pPr>
              <w:spacing w:after="0"/>
              <w:rPr>
                <w:lang w:val="es-MX"/>
              </w:rPr>
            </w:pPr>
          </w:p>
        </w:tc>
      </w:tr>
      <w:tr w:rsidR="000518D9" w14:paraId="3B2E3801" w14:textId="77777777" w:rsidTr="00233944">
        <w:trPr>
          <w:cantSplit/>
          <w:jc w:val="center"/>
        </w:trPr>
        <w:tc>
          <w:tcPr>
            <w:tcW w:w="5256" w:type="dxa"/>
            <w:tcBorders>
              <w:top w:val="single" w:sz="4" w:space="0" w:color="D1D5DB"/>
              <w:left w:val="single" w:sz="4" w:space="0" w:color="D1D5DB"/>
              <w:bottom w:val="single" w:sz="4" w:space="0" w:color="D1D5DB"/>
              <w:right w:val="single" w:sz="4" w:space="0" w:color="D1D5DB"/>
            </w:tcBorders>
            <w:tcMar>
              <w:top w:w="80" w:type="dxa"/>
              <w:left w:w="100" w:type="dxa"/>
              <w:bottom w:w="80" w:type="dxa"/>
              <w:right w:w="100" w:type="dxa"/>
            </w:tcMar>
            <w:vAlign w:val="center"/>
          </w:tcPr>
          <w:p w14:paraId="095AE4F0" w14:textId="77777777" w:rsidR="000518D9" w:rsidRDefault="000518D9" w:rsidP="00233944">
            <w:pPr>
              <w:spacing w:after="0"/>
              <w:rPr>
                <w:b/>
              </w:rPr>
            </w:pPr>
            <w:proofErr w:type="spellStart"/>
            <w:r>
              <w:rPr>
                <w:b/>
              </w:rPr>
              <w:t>Categoría</w:t>
            </w:r>
            <w:proofErr w:type="spellEnd"/>
            <w:r>
              <w:rPr>
                <w:b/>
              </w:rPr>
              <w:t>:</w:t>
            </w:r>
          </w:p>
          <w:p w14:paraId="7F0D85DA" w14:textId="77777777" w:rsidR="000518D9" w:rsidRDefault="000518D9" w:rsidP="00233944">
            <w:pPr>
              <w:spacing w:after="0"/>
            </w:pPr>
          </w:p>
        </w:tc>
        <w:tc>
          <w:tcPr>
            <w:tcW w:w="5256" w:type="dxa"/>
            <w:tcBorders>
              <w:top w:val="single" w:sz="4" w:space="0" w:color="D1D5DB"/>
              <w:left w:val="single" w:sz="4" w:space="0" w:color="D1D5DB"/>
              <w:bottom w:val="single" w:sz="4" w:space="0" w:color="D1D5DB"/>
              <w:right w:val="single" w:sz="4" w:space="0" w:color="D1D5DB"/>
            </w:tcBorders>
            <w:tcMar>
              <w:top w:w="80" w:type="dxa"/>
              <w:left w:w="100" w:type="dxa"/>
              <w:bottom w:w="80" w:type="dxa"/>
              <w:right w:w="100" w:type="dxa"/>
            </w:tcMar>
            <w:vAlign w:val="center"/>
          </w:tcPr>
          <w:p w14:paraId="44D50504" w14:textId="77777777" w:rsidR="000518D9" w:rsidRDefault="000518D9" w:rsidP="00233944">
            <w:pPr>
              <w:spacing w:after="0"/>
            </w:pPr>
            <w:r>
              <w:rPr>
                <w:b/>
              </w:rPr>
              <w:t>Nivel:  □ Media Superior   □ Superior</w:t>
            </w:r>
            <w:r>
              <w:t xml:space="preserve"> ________________________________________</w:t>
            </w:r>
          </w:p>
        </w:tc>
      </w:tr>
      <w:tr w:rsidR="000518D9" w14:paraId="066D244A" w14:textId="77777777" w:rsidTr="00233944">
        <w:trPr>
          <w:cantSplit/>
          <w:jc w:val="center"/>
        </w:trPr>
        <w:tc>
          <w:tcPr>
            <w:tcW w:w="5256" w:type="dxa"/>
            <w:tcBorders>
              <w:top w:val="single" w:sz="4" w:space="0" w:color="D1D5DB"/>
              <w:left w:val="single" w:sz="4" w:space="0" w:color="D1D5DB"/>
              <w:bottom w:val="single" w:sz="4" w:space="0" w:color="D1D5DB"/>
              <w:right w:val="single" w:sz="4" w:space="0" w:color="D1D5DB"/>
            </w:tcBorders>
            <w:tcMar>
              <w:top w:w="80" w:type="dxa"/>
              <w:left w:w="100" w:type="dxa"/>
              <w:bottom w:w="80" w:type="dxa"/>
              <w:right w:w="100" w:type="dxa"/>
            </w:tcMar>
            <w:vAlign w:val="center"/>
          </w:tcPr>
          <w:p w14:paraId="77275820" w14:textId="77777777" w:rsidR="000518D9" w:rsidRDefault="000518D9" w:rsidP="00233944">
            <w:pPr>
              <w:spacing w:after="0"/>
              <w:rPr>
                <w:b/>
                <w:lang w:val="es-MX"/>
              </w:rPr>
            </w:pPr>
            <w:r w:rsidRPr="00AC7379">
              <w:rPr>
                <w:b/>
                <w:lang w:val="es-MX"/>
              </w:rPr>
              <w:t>Nombre</w:t>
            </w:r>
            <w:r>
              <w:rPr>
                <w:b/>
                <w:lang w:val="es-MX"/>
              </w:rPr>
              <w:t xml:space="preserve"> de líder del proyecto:</w:t>
            </w:r>
          </w:p>
          <w:p w14:paraId="3B6CB4B1" w14:textId="77777777" w:rsidR="000518D9" w:rsidRPr="00AC7379" w:rsidRDefault="000518D9" w:rsidP="00233944">
            <w:pPr>
              <w:spacing w:after="0"/>
              <w:rPr>
                <w:lang w:val="es-MX"/>
              </w:rPr>
            </w:pPr>
          </w:p>
        </w:tc>
        <w:tc>
          <w:tcPr>
            <w:tcW w:w="5256" w:type="dxa"/>
            <w:tcBorders>
              <w:top w:val="single" w:sz="4" w:space="0" w:color="D1D5DB"/>
              <w:left w:val="single" w:sz="4" w:space="0" w:color="D1D5DB"/>
              <w:bottom w:val="single" w:sz="4" w:space="0" w:color="D1D5DB"/>
              <w:right w:val="single" w:sz="4" w:space="0" w:color="D1D5DB"/>
            </w:tcBorders>
            <w:tcMar>
              <w:top w:w="80" w:type="dxa"/>
              <w:left w:w="100" w:type="dxa"/>
              <w:bottom w:w="80" w:type="dxa"/>
              <w:right w:w="100" w:type="dxa"/>
            </w:tcMar>
            <w:vAlign w:val="center"/>
          </w:tcPr>
          <w:p w14:paraId="545CC7E3" w14:textId="77777777" w:rsidR="000518D9" w:rsidRDefault="000518D9" w:rsidP="00233944">
            <w:pPr>
              <w:spacing w:after="0"/>
            </w:pPr>
            <w:r>
              <w:rPr>
                <w:b/>
              </w:rPr>
              <w:t xml:space="preserve">Segundo </w:t>
            </w:r>
            <w:proofErr w:type="spellStart"/>
            <w:r>
              <w:rPr>
                <w:b/>
              </w:rPr>
              <w:t>Estudiante</w:t>
            </w:r>
            <w:proofErr w:type="spellEnd"/>
            <w:r>
              <w:rPr>
                <w:b/>
              </w:rPr>
              <w:t>:</w:t>
            </w:r>
            <w:r>
              <w:t xml:space="preserve"> ________________________________________</w:t>
            </w:r>
          </w:p>
        </w:tc>
      </w:tr>
      <w:tr w:rsidR="000518D9" w14:paraId="6903D75A" w14:textId="77777777" w:rsidTr="00233944">
        <w:trPr>
          <w:cantSplit/>
          <w:jc w:val="center"/>
        </w:trPr>
        <w:tc>
          <w:tcPr>
            <w:tcW w:w="5256" w:type="dxa"/>
            <w:tcBorders>
              <w:top w:val="single" w:sz="4" w:space="0" w:color="D1D5DB"/>
              <w:left w:val="single" w:sz="4" w:space="0" w:color="D1D5DB"/>
              <w:bottom w:val="single" w:sz="4" w:space="0" w:color="D1D5DB"/>
              <w:right w:val="single" w:sz="4" w:space="0" w:color="D1D5DB"/>
            </w:tcBorders>
            <w:tcMar>
              <w:top w:w="80" w:type="dxa"/>
              <w:left w:w="100" w:type="dxa"/>
              <w:bottom w:w="80" w:type="dxa"/>
              <w:right w:w="100" w:type="dxa"/>
            </w:tcMar>
            <w:vAlign w:val="center"/>
          </w:tcPr>
          <w:p w14:paraId="2415CFAD" w14:textId="77777777" w:rsidR="000518D9" w:rsidRDefault="000518D9" w:rsidP="00233944">
            <w:pPr>
              <w:spacing w:after="0"/>
            </w:pPr>
            <w:proofErr w:type="spellStart"/>
            <w:r>
              <w:rPr>
                <w:b/>
              </w:rPr>
              <w:t>Tercer</w:t>
            </w:r>
            <w:proofErr w:type="spellEnd"/>
            <w:r>
              <w:rPr>
                <w:b/>
              </w:rPr>
              <w:t xml:space="preserve"> </w:t>
            </w:r>
            <w:proofErr w:type="spellStart"/>
            <w:r>
              <w:rPr>
                <w:b/>
              </w:rPr>
              <w:t>estudiante</w:t>
            </w:r>
            <w:proofErr w:type="spellEnd"/>
            <w:r>
              <w:rPr>
                <w:b/>
              </w:rPr>
              <w:t>:</w:t>
            </w:r>
            <w:r>
              <w:t xml:space="preserve"> ________________________________________</w:t>
            </w:r>
          </w:p>
        </w:tc>
        <w:tc>
          <w:tcPr>
            <w:tcW w:w="5256" w:type="dxa"/>
            <w:tcBorders>
              <w:top w:val="single" w:sz="4" w:space="0" w:color="D1D5DB"/>
              <w:left w:val="single" w:sz="4" w:space="0" w:color="D1D5DB"/>
              <w:bottom w:val="single" w:sz="4" w:space="0" w:color="D1D5DB"/>
              <w:right w:val="single" w:sz="4" w:space="0" w:color="D1D5DB"/>
            </w:tcBorders>
            <w:tcMar>
              <w:top w:w="80" w:type="dxa"/>
              <w:left w:w="100" w:type="dxa"/>
              <w:bottom w:w="80" w:type="dxa"/>
              <w:right w:w="100" w:type="dxa"/>
            </w:tcMar>
            <w:vAlign w:val="center"/>
          </w:tcPr>
          <w:p w14:paraId="73CCDA70" w14:textId="77777777" w:rsidR="000518D9" w:rsidRDefault="000518D9" w:rsidP="00233944">
            <w:pPr>
              <w:spacing w:after="0" w:line="276" w:lineRule="auto"/>
              <w:rPr>
                <w:b/>
              </w:rPr>
            </w:pPr>
            <w:proofErr w:type="spellStart"/>
            <w:r>
              <w:rPr>
                <w:b/>
              </w:rPr>
              <w:t>Asesor</w:t>
            </w:r>
            <w:proofErr w:type="spellEnd"/>
            <w:r>
              <w:rPr>
                <w:b/>
              </w:rPr>
              <w:t xml:space="preserve"> (a):</w:t>
            </w:r>
          </w:p>
          <w:p w14:paraId="14E4FC8B" w14:textId="77777777" w:rsidR="000518D9" w:rsidRDefault="000518D9" w:rsidP="00233944">
            <w:pPr>
              <w:spacing w:after="0" w:line="276" w:lineRule="auto"/>
            </w:pPr>
            <w:proofErr w:type="spellStart"/>
            <w:r>
              <w:t>Teléfono</w:t>
            </w:r>
            <w:proofErr w:type="spellEnd"/>
            <w:r>
              <w:t>:</w:t>
            </w:r>
          </w:p>
          <w:p w14:paraId="2FB90BBB" w14:textId="77777777" w:rsidR="000518D9" w:rsidRDefault="000518D9" w:rsidP="00233944">
            <w:pPr>
              <w:spacing w:after="0" w:line="276" w:lineRule="auto"/>
            </w:pPr>
            <w:r>
              <w:t>Correo:</w:t>
            </w:r>
          </w:p>
        </w:tc>
      </w:tr>
    </w:tbl>
    <w:p w14:paraId="5037F7D1" w14:textId="77777777" w:rsidR="00CA74CA" w:rsidRPr="00CA74CA" w:rsidRDefault="00CA74CA">
      <w:pPr>
        <w:spacing w:after="0"/>
        <w:rPr>
          <w:lang w:val="es-MX"/>
        </w:rPr>
      </w:pPr>
    </w:p>
    <w:p w14:paraId="209D3C30" w14:textId="77777777" w:rsidR="00E16988" w:rsidRPr="00E16988" w:rsidRDefault="00E16988" w:rsidP="00E16988">
      <w:pPr>
        <w:pStyle w:val="Ttulo1"/>
        <w:spacing w:before="100" w:after="40"/>
        <w:rPr>
          <w:lang w:val="es-ES"/>
        </w:rPr>
      </w:pPr>
      <w:r w:rsidRPr="00E16988">
        <w:rPr>
          <w:lang w:val="es-ES"/>
        </w:rPr>
        <w:t>Sección 1: evaluación del proyecto</w:t>
      </w:r>
    </w:p>
    <w:tbl>
      <w:tblPr>
        <w:tblW w:w="0" w:type="auto"/>
        <w:jc w:val="center"/>
        <w:tblLook w:val="04A0" w:firstRow="1" w:lastRow="0" w:firstColumn="1" w:lastColumn="0" w:noHBand="0" w:noVBand="1"/>
      </w:tblPr>
      <w:tblGrid>
        <w:gridCol w:w="10656"/>
      </w:tblGrid>
      <w:tr w:rsidR="00DE0A56" w:rsidRPr="00E91AB5" w14:paraId="732CF998" w14:textId="77777777" w:rsidTr="00E16988">
        <w:trPr>
          <w:cantSplit/>
          <w:jc w:val="center"/>
        </w:trPr>
        <w:tc>
          <w:tcPr>
            <w:tcW w:w="10656" w:type="dxa"/>
            <w:tcBorders>
              <w:top w:val="single" w:sz="4" w:space="0" w:color="D1D5DB"/>
              <w:left w:val="single" w:sz="4" w:space="0" w:color="D1D5DB"/>
              <w:bottom w:val="single" w:sz="4" w:space="0" w:color="D1D5DB"/>
              <w:right w:val="single" w:sz="4" w:space="0" w:color="D1D5DB"/>
            </w:tcBorders>
            <w:tcMar>
              <w:top w:w="90" w:type="dxa"/>
              <w:left w:w="110" w:type="dxa"/>
              <w:bottom w:w="90" w:type="dxa"/>
              <w:right w:w="110" w:type="dxa"/>
            </w:tcMar>
          </w:tcPr>
          <w:p w14:paraId="4E4B597A" w14:textId="77777777" w:rsidR="00E91AB5" w:rsidRPr="00F4340A" w:rsidRDefault="00E91AB5" w:rsidP="00E91AB5">
            <w:pPr>
              <w:pStyle w:val="Prrafodelista"/>
              <w:numPr>
                <w:ilvl w:val="1"/>
                <w:numId w:val="11"/>
              </w:numPr>
              <w:spacing w:after="160" w:line="276" w:lineRule="auto"/>
              <w:ind w:left="567"/>
              <w:jc w:val="both"/>
              <w:rPr>
                <w:rFonts w:cs="Arial"/>
                <w:sz w:val="20"/>
                <w:szCs w:val="20"/>
                <w:lang w:val="es-ES"/>
              </w:rPr>
            </w:pPr>
            <w:r w:rsidRPr="00F4340A">
              <w:rPr>
                <w:rFonts w:cs="Arial"/>
                <w:sz w:val="20"/>
                <w:szCs w:val="20"/>
                <w:lang w:val="es-ES"/>
              </w:rPr>
              <w:t>Identifica los agentes biológicos potencialmente peligrosos que serán usados en este experimento. Incluye la fuente, cantidad y el nivel de bioseguridad del grupo de riesgo de cada microorganismo.</w:t>
            </w:r>
          </w:p>
          <w:p w14:paraId="3BB47669" w14:textId="77777777" w:rsidR="00E91AB5" w:rsidRPr="00F4340A" w:rsidRDefault="00E91AB5" w:rsidP="00E91AB5">
            <w:pPr>
              <w:pStyle w:val="Prrafodelista"/>
              <w:numPr>
                <w:ilvl w:val="1"/>
                <w:numId w:val="11"/>
              </w:numPr>
              <w:spacing w:after="160" w:line="276" w:lineRule="auto"/>
              <w:ind w:left="567"/>
              <w:jc w:val="both"/>
              <w:rPr>
                <w:rFonts w:cs="Arial"/>
                <w:sz w:val="20"/>
                <w:szCs w:val="20"/>
                <w:lang w:val="es-ES"/>
              </w:rPr>
            </w:pPr>
            <w:r w:rsidRPr="00F4340A">
              <w:rPr>
                <w:rFonts w:cs="Arial"/>
                <w:sz w:val="20"/>
                <w:szCs w:val="20"/>
                <w:lang w:val="es-ES"/>
              </w:rPr>
              <w:t xml:space="preserve">Describe el sitio de experimentación, incluyendo el nivel de bioseguridad.  </w:t>
            </w:r>
          </w:p>
          <w:p w14:paraId="152F72DD" w14:textId="77777777" w:rsidR="00E91AB5" w:rsidRPr="00F4340A" w:rsidRDefault="00E91AB5" w:rsidP="00E91AB5">
            <w:pPr>
              <w:pStyle w:val="Prrafodelista"/>
              <w:numPr>
                <w:ilvl w:val="1"/>
                <w:numId w:val="11"/>
              </w:numPr>
              <w:spacing w:after="160" w:line="276" w:lineRule="auto"/>
              <w:ind w:left="567"/>
              <w:jc w:val="both"/>
              <w:rPr>
                <w:rFonts w:cs="Arial"/>
                <w:sz w:val="20"/>
                <w:szCs w:val="20"/>
                <w:lang w:val="es-ES"/>
              </w:rPr>
            </w:pPr>
            <w:r w:rsidRPr="00F4340A">
              <w:rPr>
                <w:rFonts w:cs="Arial"/>
                <w:sz w:val="20"/>
                <w:szCs w:val="20"/>
                <w:lang w:val="es-ES"/>
              </w:rPr>
              <w:t>Describe los procedimientos que se usarán para minimizar el riesgo (equipo de protección personal, tipo de mascara, etc.).</w:t>
            </w:r>
          </w:p>
          <w:p w14:paraId="58563E28" w14:textId="77777777" w:rsidR="00E91AB5" w:rsidRPr="00F4340A" w:rsidRDefault="00E91AB5" w:rsidP="00E91AB5">
            <w:pPr>
              <w:pStyle w:val="Prrafodelista"/>
              <w:numPr>
                <w:ilvl w:val="1"/>
                <w:numId w:val="11"/>
              </w:numPr>
              <w:spacing w:after="160" w:line="276" w:lineRule="auto"/>
              <w:ind w:left="567"/>
              <w:jc w:val="both"/>
              <w:rPr>
                <w:rFonts w:cs="Arial"/>
                <w:sz w:val="20"/>
                <w:szCs w:val="20"/>
                <w:lang w:val="es-ES"/>
              </w:rPr>
            </w:pPr>
            <w:r w:rsidRPr="00F4340A">
              <w:rPr>
                <w:rFonts w:cs="Arial"/>
                <w:sz w:val="20"/>
                <w:szCs w:val="20"/>
                <w:lang w:val="es-ES"/>
              </w:rPr>
              <w:t>¿Qué nivel de bioseguridad final recomiendas para este proyecto con base a la evaluación de riesgo que realizaste?</w:t>
            </w:r>
          </w:p>
          <w:p w14:paraId="7F9B755F" w14:textId="77777777" w:rsidR="00E91AB5" w:rsidRPr="00F4340A" w:rsidRDefault="00E91AB5" w:rsidP="00E91AB5">
            <w:pPr>
              <w:pStyle w:val="Prrafodelista"/>
              <w:numPr>
                <w:ilvl w:val="1"/>
                <w:numId w:val="11"/>
              </w:numPr>
              <w:spacing w:after="160" w:line="276" w:lineRule="auto"/>
              <w:ind w:left="567"/>
              <w:jc w:val="both"/>
              <w:rPr>
                <w:rFonts w:cs="Arial"/>
                <w:sz w:val="20"/>
                <w:szCs w:val="20"/>
                <w:lang w:val="es-ES"/>
              </w:rPr>
            </w:pPr>
            <w:r w:rsidRPr="00F4340A">
              <w:rPr>
                <w:rFonts w:cs="Arial"/>
                <w:sz w:val="20"/>
                <w:szCs w:val="20"/>
                <w:lang w:val="es-ES"/>
              </w:rPr>
              <w:t>Describe el método de desecho de los materiales cultivados y agentes biológicos potencialmente peligrosos.</w:t>
            </w:r>
          </w:p>
          <w:p w14:paraId="0D0E284E" w14:textId="36E3651D" w:rsidR="00DE0A56" w:rsidRPr="00E91AB5" w:rsidRDefault="00DE0A56">
            <w:pPr>
              <w:spacing w:after="0"/>
              <w:rPr>
                <w:lang w:val="es-ES"/>
              </w:rPr>
            </w:pPr>
          </w:p>
        </w:tc>
      </w:tr>
    </w:tbl>
    <w:p w14:paraId="598E82D4" w14:textId="77777777" w:rsidR="00DE0A56" w:rsidRDefault="00EA72C6">
      <w:r>
        <w:br w:type="page"/>
      </w:r>
    </w:p>
    <w:p w14:paraId="4B3DEBA9" w14:textId="221BA5D1" w:rsidR="00DE0A56" w:rsidRDefault="006B135F">
      <w:pPr>
        <w:pStyle w:val="Ttulo1"/>
        <w:spacing w:before="100" w:after="40"/>
      </w:pPr>
      <w:proofErr w:type="spellStart"/>
      <w:r w:rsidRPr="006B135F">
        <w:lastRenderedPageBreak/>
        <w:t>Sección</w:t>
      </w:r>
      <w:proofErr w:type="spellEnd"/>
      <w:r w:rsidRPr="006B135F">
        <w:t xml:space="preserve"> 2: </w:t>
      </w:r>
      <w:proofErr w:type="spellStart"/>
      <w:r w:rsidRPr="006B135F">
        <w:t>capacitación</w:t>
      </w:r>
      <w:proofErr w:type="spellEnd"/>
    </w:p>
    <w:tbl>
      <w:tblPr>
        <w:tblW w:w="0" w:type="auto"/>
        <w:jc w:val="center"/>
        <w:tblLook w:val="04A0" w:firstRow="1" w:lastRow="0" w:firstColumn="1" w:lastColumn="0" w:noHBand="0" w:noVBand="1"/>
      </w:tblPr>
      <w:tblGrid>
        <w:gridCol w:w="10656"/>
      </w:tblGrid>
      <w:tr w:rsidR="00DE0A56" w:rsidRPr="001D2894" w14:paraId="3CEABD83" w14:textId="77777777" w:rsidTr="00E91AB5">
        <w:trPr>
          <w:cantSplit/>
          <w:jc w:val="center"/>
        </w:trPr>
        <w:tc>
          <w:tcPr>
            <w:tcW w:w="10656" w:type="dxa"/>
            <w:tcBorders>
              <w:top w:val="single" w:sz="4" w:space="0" w:color="D1D5DB"/>
              <w:left w:val="single" w:sz="4" w:space="0" w:color="D1D5DB"/>
              <w:bottom w:val="single" w:sz="4" w:space="0" w:color="D1D5DB"/>
              <w:right w:val="single" w:sz="4" w:space="0" w:color="D1D5DB"/>
            </w:tcBorders>
            <w:tcMar>
              <w:top w:w="90" w:type="dxa"/>
              <w:left w:w="110" w:type="dxa"/>
              <w:bottom w:w="90" w:type="dxa"/>
              <w:right w:w="110" w:type="dxa"/>
            </w:tcMar>
          </w:tcPr>
          <w:p w14:paraId="5D4BE044" w14:textId="77777777" w:rsidR="001D2894" w:rsidRPr="001D2894" w:rsidRDefault="001D2894" w:rsidP="001D2894">
            <w:pPr>
              <w:spacing w:after="40"/>
              <w:rPr>
                <w:lang w:val="es-MX"/>
              </w:rPr>
            </w:pPr>
            <w:r w:rsidRPr="001D2894">
              <w:rPr>
                <w:lang w:val="es-MX"/>
              </w:rPr>
              <w:t>1.</w:t>
            </w:r>
            <w:r w:rsidRPr="001D2894">
              <w:rPr>
                <w:lang w:val="es-MX"/>
              </w:rPr>
              <w:tab/>
              <w:t>¿Qué capacitación recibirá el alumno para este proyecto?</w:t>
            </w:r>
          </w:p>
          <w:p w14:paraId="42E77BA0" w14:textId="77777777" w:rsidR="001D2894" w:rsidRPr="001D2894" w:rsidRDefault="001D2894" w:rsidP="001D2894">
            <w:pPr>
              <w:spacing w:after="40"/>
              <w:rPr>
                <w:lang w:val="es-MX"/>
              </w:rPr>
            </w:pPr>
            <w:r w:rsidRPr="001D2894">
              <w:rPr>
                <w:lang w:val="es-MX"/>
              </w:rPr>
              <w:t>Experiencia/Formación del (de la) Científico (a) Calificado(a), Asesor(a) que se relacione con el área de investigación del proyecto (cuando aplique).</w:t>
            </w:r>
          </w:p>
          <w:p w14:paraId="61A2C84B" w14:textId="2C373828" w:rsidR="00DE0A56" w:rsidRPr="001D2894" w:rsidRDefault="00DE0A56" w:rsidP="001D2894">
            <w:pPr>
              <w:spacing w:after="40"/>
              <w:rPr>
                <w:lang w:val="es-MX"/>
              </w:rPr>
            </w:pPr>
          </w:p>
        </w:tc>
      </w:tr>
    </w:tbl>
    <w:p w14:paraId="14752362" w14:textId="49A372B2" w:rsidR="00DE0A56" w:rsidRDefault="006F17B1">
      <w:pPr>
        <w:pStyle w:val="Ttulo1"/>
        <w:spacing w:before="100" w:after="40"/>
        <w:rPr>
          <w:lang w:val="es-MX"/>
        </w:rPr>
      </w:pPr>
      <w:r w:rsidRPr="006F17B1">
        <w:rPr>
          <w:lang w:val="es-MX"/>
        </w:rPr>
        <w:t>Sección 3: para todos los microorganismos, cultivos celulares y tejidos</w:t>
      </w:r>
    </w:p>
    <w:tbl>
      <w:tblPr>
        <w:tblW w:w="0" w:type="auto"/>
        <w:jc w:val="center"/>
        <w:tblLook w:val="04A0" w:firstRow="1" w:lastRow="0" w:firstColumn="1" w:lastColumn="0" w:noHBand="0" w:noVBand="1"/>
      </w:tblPr>
      <w:tblGrid>
        <w:gridCol w:w="10656"/>
      </w:tblGrid>
      <w:tr w:rsidR="006F17B1" w:rsidRPr="001D2894" w14:paraId="0FC06E2A" w14:textId="77777777" w:rsidTr="00233944">
        <w:trPr>
          <w:cantSplit/>
          <w:jc w:val="center"/>
        </w:trPr>
        <w:tc>
          <w:tcPr>
            <w:tcW w:w="10656" w:type="dxa"/>
            <w:tcBorders>
              <w:top w:val="single" w:sz="4" w:space="0" w:color="D1D5DB"/>
              <w:left w:val="single" w:sz="4" w:space="0" w:color="D1D5DB"/>
              <w:bottom w:val="single" w:sz="4" w:space="0" w:color="D1D5DB"/>
              <w:right w:val="single" w:sz="4" w:space="0" w:color="D1D5DB"/>
            </w:tcBorders>
            <w:tcMar>
              <w:top w:w="90" w:type="dxa"/>
              <w:left w:w="110" w:type="dxa"/>
              <w:bottom w:w="90" w:type="dxa"/>
              <w:right w:w="110" w:type="dxa"/>
            </w:tcMar>
          </w:tcPr>
          <w:p w14:paraId="1E49FB33" w14:textId="77777777" w:rsidR="00EE7552" w:rsidRPr="00F4340A" w:rsidRDefault="00EE7552" w:rsidP="00EE7552">
            <w:pPr>
              <w:spacing w:line="276" w:lineRule="auto"/>
              <w:jc w:val="both"/>
              <w:rPr>
                <w:rFonts w:cs="Arial"/>
                <w:sz w:val="20"/>
                <w:szCs w:val="20"/>
                <w:lang w:val="es-ES"/>
              </w:rPr>
            </w:pPr>
            <w:r w:rsidRPr="00F4340A">
              <w:rPr>
                <w:rFonts w:cs="Arial"/>
                <w:sz w:val="20"/>
                <w:szCs w:val="20"/>
                <w:lang w:val="es-ES"/>
              </w:rPr>
              <w:t>Seleccione los elementos apropiados abajo:</w:t>
            </w:r>
          </w:p>
          <w:p w14:paraId="79B04A0F" w14:textId="06818BF3" w:rsidR="00947DBF" w:rsidRPr="00F4340A" w:rsidRDefault="0058538F" w:rsidP="00947DBF">
            <w:pPr>
              <w:spacing w:line="276" w:lineRule="auto"/>
              <w:jc w:val="both"/>
              <w:rPr>
                <w:rFonts w:cs="Arial"/>
                <w:sz w:val="20"/>
                <w:szCs w:val="20"/>
                <w:lang w:val="es-ES"/>
              </w:rPr>
            </w:pPr>
            <w:r w:rsidRPr="00F4340A">
              <w:rPr>
                <w:rFonts w:cs="Arial"/>
                <w:sz w:val="20"/>
                <w:szCs w:val="20"/>
                <w:lang w:val="es-ES"/>
              </w:rPr>
              <w:t xml:space="preserve">[ </w:t>
            </w:r>
            <w:r w:rsidR="00EA7338">
              <w:rPr>
                <w:rFonts w:cs="Arial"/>
                <w:sz w:val="20"/>
                <w:szCs w:val="20"/>
                <w:lang w:val="es-ES"/>
              </w:rPr>
              <w:t xml:space="preserve">  </w:t>
            </w:r>
            <w:r>
              <w:rPr>
                <w:rFonts w:cs="Arial"/>
                <w:sz w:val="20"/>
                <w:szCs w:val="20"/>
                <w:lang w:val="es-ES"/>
              </w:rPr>
              <w:t>]</w:t>
            </w:r>
            <w:r w:rsidR="00947DBF" w:rsidRPr="00F4340A">
              <w:rPr>
                <w:rFonts w:cs="Arial"/>
                <w:sz w:val="20"/>
                <w:szCs w:val="20"/>
                <w:lang w:val="es-ES"/>
              </w:rPr>
              <w:t xml:space="preserve"> Experimentación en microorganismos/cultivos celulares/tejidos de este estudio NO será realizada en un Instituto de Investigación Regulada, pero será realizada en un laboratorio (seleccione uno)</w:t>
            </w:r>
          </w:p>
          <w:p w14:paraId="7B160B18" w14:textId="1558E820" w:rsidR="00947DBF" w:rsidRPr="00F4340A" w:rsidRDefault="00EA7338" w:rsidP="00947DBF">
            <w:pPr>
              <w:spacing w:line="276" w:lineRule="auto"/>
              <w:jc w:val="both"/>
              <w:rPr>
                <w:rFonts w:cs="Arial"/>
                <w:sz w:val="20"/>
                <w:szCs w:val="20"/>
                <w:lang w:val="es-ES"/>
              </w:rPr>
            </w:pPr>
            <w:r w:rsidRPr="00F4340A">
              <w:rPr>
                <w:rFonts w:cs="Arial"/>
                <w:sz w:val="20"/>
                <w:szCs w:val="20"/>
                <w:lang w:val="es-ES"/>
              </w:rPr>
              <w:t xml:space="preserve">[ </w:t>
            </w:r>
            <w:r>
              <w:rPr>
                <w:rFonts w:cs="Arial"/>
                <w:sz w:val="20"/>
                <w:szCs w:val="20"/>
                <w:lang w:val="es-ES"/>
              </w:rPr>
              <w:t xml:space="preserve">  ]</w:t>
            </w:r>
            <w:r w:rsidR="00947DBF" w:rsidRPr="00F4340A">
              <w:rPr>
                <w:rFonts w:cs="Arial"/>
                <w:sz w:val="20"/>
                <w:szCs w:val="20"/>
                <w:lang w:val="es-ES"/>
              </w:rPr>
              <w:t xml:space="preserve"> NBS-1</w:t>
            </w:r>
            <w:r w:rsidR="00947DBF" w:rsidRPr="00F4340A">
              <w:rPr>
                <w:rFonts w:cs="Arial"/>
                <w:sz w:val="20"/>
                <w:szCs w:val="20"/>
                <w:lang w:val="es-ES"/>
              </w:rPr>
              <w:tab/>
            </w:r>
          </w:p>
          <w:p w14:paraId="17B49C6B" w14:textId="4DCBDC43" w:rsidR="00947DBF" w:rsidRPr="00F4340A" w:rsidRDefault="00EA7338" w:rsidP="00947DBF">
            <w:pPr>
              <w:spacing w:line="276" w:lineRule="auto"/>
              <w:jc w:val="both"/>
              <w:rPr>
                <w:rFonts w:cs="Arial"/>
                <w:sz w:val="20"/>
                <w:szCs w:val="20"/>
                <w:lang w:val="es-ES"/>
              </w:rPr>
            </w:pPr>
            <w:r w:rsidRPr="00F4340A">
              <w:rPr>
                <w:rFonts w:cs="Arial"/>
                <w:sz w:val="20"/>
                <w:szCs w:val="20"/>
                <w:lang w:val="es-ES"/>
              </w:rPr>
              <w:t>[</w:t>
            </w:r>
            <w:r>
              <w:rPr>
                <w:rFonts w:cs="Arial"/>
                <w:sz w:val="20"/>
                <w:szCs w:val="20"/>
                <w:lang w:val="es-ES"/>
              </w:rPr>
              <w:t xml:space="preserve">   </w:t>
            </w:r>
            <w:r w:rsidRPr="00F4340A">
              <w:rPr>
                <w:rFonts w:cs="Arial"/>
                <w:sz w:val="20"/>
                <w:szCs w:val="20"/>
                <w:lang w:val="es-ES"/>
              </w:rPr>
              <w:t>]</w:t>
            </w:r>
            <w:r w:rsidR="00947DBF" w:rsidRPr="00F4340A">
              <w:rPr>
                <w:rFonts w:cs="Arial"/>
                <w:sz w:val="20"/>
                <w:szCs w:val="20"/>
                <w:lang w:val="es-ES"/>
              </w:rPr>
              <w:t xml:space="preserve"> NBS-2.</w:t>
            </w:r>
            <w:r w:rsidR="00947DBF" w:rsidRPr="00F4340A">
              <w:rPr>
                <w:rFonts w:cs="Arial"/>
                <w:sz w:val="20"/>
                <w:szCs w:val="20"/>
                <w:lang w:val="es-ES"/>
              </w:rPr>
              <w:tab/>
            </w:r>
          </w:p>
          <w:p w14:paraId="06E182BA" w14:textId="5387FD25" w:rsidR="00947DBF" w:rsidRPr="00F4340A" w:rsidRDefault="00EA7338" w:rsidP="00947DBF">
            <w:pPr>
              <w:spacing w:line="276" w:lineRule="auto"/>
              <w:jc w:val="both"/>
              <w:rPr>
                <w:rFonts w:cs="Arial"/>
                <w:sz w:val="20"/>
                <w:szCs w:val="20"/>
                <w:lang w:val="es-ES"/>
              </w:rPr>
            </w:pPr>
            <w:proofErr w:type="gramStart"/>
            <w:r w:rsidRPr="00F4340A">
              <w:rPr>
                <w:rFonts w:cs="Arial"/>
                <w:sz w:val="20"/>
                <w:szCs w:val="20"/>
                <w:lang w:val="es-ES"/>
              </w:rPr>
              <w:t>[</w:t>
            </w:r>
            <w:r>
              <w:rPr>
                <w:rFonts w:cs="Arial"/>
                <w:sz w:val="20"/>
                <w:szCs w:val="20"/>
                <w:lang w:val="es-ES"/>
              </w:rPr>
              <w:t xml:space="preserve">  ]</w:t>
            </w:r>
            <w:proofErr w:type="gramEnd"/>
            <w:r w:rsidR="0058538F" w:rsidRPr="00F4340A">
              <w:rPr>
                <w:rFonts w:cs="Arial"/>
                <w:sz w:val="20"/>
                <w:szCs w:val="20"/>
                <w:lang w:val="es-ES"/>
              </w:rPr>
              <w:t xml:space="preserve"> </w:t>
            </w:r>
            <w:r w:rsidR="00947DBF" w:rsidRPr="00F4340A">
              <w:rPr>
                <w:rFonts w:cs="Arial"/>
                <w:sz w:val="20"/>
                <w:szCs w:val="20"/>
                <w:lang w:val="es-ES"/>
              </w:rPr>
              <w:t>El CRC ha estudiado ha estudiado cuidadosamente el Formato de proyectos de Ciencias/Ingenierías y los procedimientos han sido aprobados antes de experimentar.</w:t>
            </w:r>
          </w:p>
          <w:p w14:paraId="1460C27C" w14:textId="07A5998A" w:rsidR="00947DBF" w:rsidRDefault="00EA7338" w:rsidP="00947DBF">
            <w:pPr>
              <w:spacing w:line="276" w:lineRule="auto"/>
              <w:jc w:val="both"/>
              <w:rPr>
                <w:rFonts w:cs="Arial"/>
                <w:sz w:val="20"/>
                <w:szCs w:val="20"/>
                <w:lang w:val="es-ES"/>
              </w:rPr>
            </w:pPr>
            <w:r w:rsidRPr="00F4340A">
              <w:rPr>
                <w:rFonts w:cs="Arial"/>
                <w:sz w:val="20"/>
                <w:szCs w:val="20"/>
                <w:lang w:val="es-ES"/>
              </w:rPr>
              <w:t>[</w:t>
            </w:r>
            <w:r>
              <w:rPr>
                <w:rFonts w:cs="Arial"/>
                <w:sz w:val="20"/>
                <w:szCs w:val="20"/>
                <w:lang w:val="es-ES"/>
              </w:rPr>
              <w:t xml:space="preserve"> </w:t>
            </w:r>
            <w:r>
              <w:rPr>
                <w:rFonts w:cs="Arial"/>
                <w:sz w:val="20"/>
                <w:szCs w:val="20"/>
                <w:lang w:val="es-ES"/>
              </w:rPr>
              <w:t xml:space="preserve"> </w:t>
            </w:r>
            <w:r>
              <w:rPr>
                <w:rFonts w:cs="Arial"/>
                <w:sz w:val="20"/>
                <w:szCs w:val="20"/>
                <w:lang w:val="es-ES"/>
              </w:rPr>
              <w:t xml:space="preserve"> </w:t>
            </w:r>
            <w:r w:rsidRPr="00F4340A">
              <w:rPr>
                <w:rFonts w:cs="Arial"/>
                <w:sz w:val="20"/>
                <w:szCs w:val="20"/>
                <w:lang w:val="es-ES"/>
              </w:rPr>
              <w:t xml:space="preserve">] </w:t>
            </w:r>
            <w:r w:rsidR="00947DBF" w:rsidRPr="00F4340A">
              <w:rPr>
                <w:rFonts w:cs="Arial"/>
                <w:sz w:val="20"/>
                <w:szCs w:val="20"/>
                <w:lang w:val="es-ES"/>
              </w:rPr>
              <w:t>Experimentación en microorganismos/cultivos celulares/tejidos de este estudio será realizada en un Instituto de Investigación y fue aprobada por el Comité previa experimentación; formatos institucionales de aprobación adjuntos.</w:t>
            </w:r>
          </w:p>
          <w:p w14:paraId="1F1B8851" w14:textId="77777777" w:rsidR="00DE1AE9" w:rsidRPr="00F4340A" w:rsidRDefault="00DE1AE9" w:rsidP="00947DBF">
            <w:pPr>
              <w:spacing w:line="276" w:lineRule="auto"/>
              <w:jc w:val="both"/>
              <w:rPr>
                <w:rFonts w:cs="Arial"/>
                <w:sz w:val="20"/>
                <w:szCs w:val="20"/>
                <w:lang w:val="es-ES"/>
              </w:rPr>
            </w:pPr>
          </w:p>
          <w:p w14:paraId="041C2660" w14:textId="3F997BEA" w:rsidR="006F17B1" w:rsidRPr="00DE1AE9" w:rsidRDefault="00DE1AE9" w:rsidP="006F17B1">
            <w:pPr>
              <w:spacing w:after="40"/>
              <w:rPr>
                <w:color w:val="auto"/>
                <w:lang w:val="es-ES"/>
              </w:rPr>
            </w:pPr>
            <w:r w:rsidRPr="00DE1AE9">
              <w:rPr>
                <w:rFonts w:asciiTheme="majorHAnsi" w:eastAsiaTheme="majorEastAsia" w:hAnsiTheme="majorHAnsi" w:cstheme="majorBidi"/>
                <w:b/>
                <w:bCs/>
                <w:color w:val="auto"/>
                <w:sz w:val="23"/>
                <w:szCs w:val="28"/>
                <w:lang w:val="es-MX"/>
              </w:rPr>
              <w:t>Origen de cultivo celular:</w:t>
            </w:r>
          </w:p>
          <w:p w14:paraId="1C4ED277" w14:textId="77777777" w:rsidR="0036362C" w:rsidRPr="00F4340A" w:rsidRDefault="0036362C" w:rsidP="0036362C">
            <w:pPr>
              <w:spacing w:line="276" w:lineRule="auto"/>
              <w:jc w:val="both"/>
              <w:rPr>
                <w:rFonts w:cs="Arial"/>
                <w:sz w:val="20"/>
                <w:szCs w:val="20"/>
                <w:lang w:val="es-ES"/>
              </w:rPr>
            </w:pPr>
            <w:r w:rsidRPr="00F4340A">
              <w:rPr>
                <w:rFonts w:cs="Arial"/>
                <w:sz w:val="20"/>
                <w:szCs w:val="20"/>
                <w:lang w:val="es-ES"/>
              </w:rPr>
              <w:t>Fecha de Aprobación del CRC (</w:t>
            </w:r>
            <w:proofErr w:type="spellStart"/>
            <w:r w:rsidRPr="00F4340A">
              <w:rPr>
                <w:rFonts w:cs="Arial"/>
                <w:sz w:val="20"/>
                <w:szCs w:val="20"/>
                <w:lang w:val="es-ES"/>
              </w:rPr>
              <w:t>dd</w:t>
            </w:r>
            <w:proofErr w:type="spellEnd"/>
            <w:r w:rsidRPr="00F4340A">
              <w:rPr>
                <w:rFonts w:cs="Arial"/>
                <w:sz w:val="20"/>
                <w:szCs w:val="20"/>
                <w:lang w:val="es-ES"/>
              </w:rPr>
              <w:t>/mm/</w:t>
            </w:r>
            <w:proofErr w:type="spellStart"/>
            <w:r w:rsidRPr="00F4340A">
              <w:rPr>
                <w:rFonts w:cs="Arial"/>
                <w:sz w:val="20"/>
                <w:szCs w:val="20"/>
                <w:lang w:val="es-ES"/>
              </w:rPr>
              <w:t>aaaa</w:t>
            </w:r>
            <w:proofErr w:type="spellEnd"/>
            <w:r w:rsidRPr="00F4340A">
              <w:rPr>
                <w:rFonts w:cs="Arial"/>
                <w:sz w:val="20"/>
                <w:szCs w:val="20"/>
                <w:lang w:val="es-ES"/>
              </w:rPr>
              <w:t>):</w:t>
            </w:r>
          </w:p>
          <w:p w14:paraId="16ECF1BB" w14:textId="77777777" w:rsidR="0036362C" w:rsidRDefault="0036362C" w:rsidP="0036362C">
            <w:pPr>
              <w:spacing w:line="276" w:lineRule="auto"/>
              <w:jc w:val="both"/>
              <w:rPr>
                <w:rFonts w:cs="Arial"/>
                <w:sz w:val="20"/>
                <w:szCs w:val="20"/>
                <w:lang w:val="es-ES"/>
              </w:rPr>
            </w:pPr>
            <w:proofErr w:type="gramStart"/>
            <w:r w:rsidRPr="00F4340A">
              <w:rPr>
                <w:rFonts w:cs="Arial"/>
                <w:sz w:val="20"/>
                <w:szCs w:val="20"/>
                <w:lang w:val="es-ES"/>
              </w:rPr>
              <w:t>[  ]</w:t>
            </w:r>
            <w:proofErr w:type="gramEnd"/>
            <w:r w:rsidRPr="00F4340A">
              <w:rPr>
                <w:rFonts w:cs="Arial"/>
                <w:sz w:val="20"/>
                <w:szCs w:val="20"/>
                <w:lang w:val="es-ES"/>
              </w:rPr>
              <w:t xml:space="preserve"> Experimentación en microorganismos/cultivos celulares/tejidos de este estudio será realizada en un Instituto de Investigación Regulada que no requiere aprobación previa para este tipo de estudio. El CRC ha confirmado que el estudiante ha recibido la capacitación debida y el proyecto cumple con los Términos de Referencia de Feria Mexicana de Ciencias e Ingenierías 2027.</w:t>
            </w:r>
          </w:p>
          <w:p w14:paraId="1B376CDC" w14:textId="77777777" w:rsidR="00DE1AE9" w:rsidRPr="00F4340A" w:rsidRDefault="00DE1AE9" w:rsidP="0036362C">
            <w:pPr>
              <w:spacing w:line="276" w:lineRule="auto"/>
              <w:jc w:val="both"/>
              <w:rPr>
                <w:rFonts w:cs="Arial"/>
                <w:sz w:val="20"/>
                <w:szCs w:val="20"/>
                <w:lang w:val="es-ES"/>
              </w:rPr>
            </w:pPr>
          </w:p>
          <w:p w14:paraId="49C6B625" w14:textId="77777777" w:rsidR="00DE1AE9" w:rsidRPr="00DE1AE9" w:rsidRDefault="00DE1AE9" w:rsidP="00DE1AE9">
            <w:pPr>
              <w:rPr>
                <w:rFonts w:asciiTheme="majorHAnsi" w:eastAsiaTheme="majorEastAsia" w:hAnsiTheme="majorHAnsi" w:cstheme="majorBidi"/>
                <w:b/>
                <w:bCs/>
                <w:color w:val="auto"/>
                <w:sz w:val="23"/>
                <w:szCs w:val="28"/>
                <w:lang w:val="es-MX"/>
              </w:rPr>
            </w:pPr>
            <w:r w:rsidRPr="00DE1AE9">
              <w:rPr>
                <w:rFonts w:asciiTheme="majorHAnsi" w:eastAsiaTheme="majorEastAsia" w:hAnsiTheme="majorHAnsi" w:cstheme="majorBidi"/>
                <w:b/>
                <w:bCs/>
                <w:color w:val="auto"/>
                <w:sz w:val="23"/>
                <w:szCs w:val="28"/>
                <w:lang w:val="es-MX"/>
              </w:rPr>
              <w:t>Certificación - Para firmarse por el (la) Científico(a) Calificado(a).</w:t>
            </w:r>
          </w:p>
          <w:p w14:paraId="544C0EA7" w14:textId="77777777" w:rsidR="0036362C" w:rsidRPr="00DE1AE9" w:rsidRDefault="0036362C" w:rsidP="006F17B1">
            <w:pPr>
              <w:spacing w:after="40"/>
              <w:rPr>
                <w:lang w:val="es-MX"/>
              </w:rPr>
            </w:pPr>
          </w:p>
          <w:p w14:paraId="5FB15924" w14:textId="77777777" w:rsidR="00DE1AE9" w:rsidRPr="00F4340A" w:rsidRDefault="00DE1AE9" w:rsidP="00DE1AE9">
            <w:pPr>
              <w:spacing w:line="276" w:lineRule="auto"/>
              <w:jc w:val="both"/>
              <w:rPr>
                <w:rFonts w:cs="Arial"/>
                <w:sz w:val="20"/>
                <w:szCs w:val="20"/>
                <w:lang w:val="es-ES"/>
              </w:rPr>
            </w:pPr>
            <w:r w:rsidRPr="00F4340A">
              <w:rPr>
                <w:rFonts w:cs="Arial"/>
                <w:sz w:val="20"/>
                <w:szCs w:val="20"/>
                <w:lang w:val="es-ES"/>
              </w:rPr>
              <w:t xml:space="preserve">El (La) Científico(a) Calificado ha revisado el Formato de proyectos de Ciencias/Ingenierías de este proyecto y reconoce la precisión de la información provista arriba. Este estudio ha sido aprobado como NBS-1 </w:t>
            </w:r>
            <w:proofErr w:type="spellStart"/>
            <w:r w:rsidRPr="00F4340A">
              <w:rPr>
                <w:rFonts w:cs="Arial"/>
                <w:sz w:val="20"/>
                <w:szCs w:val="20"/>
                <w:lang w:val="es-ES"/>
              </w:rPr>
              <w:t>ó</w:t>
            </w:r>
            <w:proofErr w:type="spellEnd"/>
            <w:r w:rsidRPr="00F4340A">
              <w:rPr>
                <w:rFonts w:cs="Arial"/>
                <w:sz w:val="20"/>
                <w:szCs w:val="20"/>
                <w:lang w:val="es-ES"/>
              </w:rPr>
              <w:t xml:space="preserve"> NBS-2,  y será realizado en un laboratorio correspondiente.</w:t>
            </w:r>
          </w:p>
          <w:p w14:paraId="31B59AD0" w14:textId="77777777" w:rsidR="00DE1AE9" w:rsidRPr="00F4340A" w:rsidRDefault="00DE1AE9" w:rsidP="00DE1AE9">
            <w:pPr>
              <w:pStyle w:val="Prrafodelista"/>
              <w:numPr>
                <w:ilvl w:val="0"/>
                <w:numId w:val="12"/>
              </w:numPr>
              <w:spacing w:after="160" w:line="276" w:lineRule="auto"/>
              <w:jc w:val="both"/>
              <w:rPr>
                <w:rFonts w:cs="Arial"/>
                <w:sz w:val="20"/>
                <w:szCs w:val="20"/>
                <w:lang w:val="es-ES"/>
              </w:rPr>
            </w:pPr>
            <w:r w:rsidRPr="00F4340A">
              <w:rPr>
                <w:rFonts w:cs="Arial"/>
                <w:sz w:val="20"/>
                <w:szCs w:val="20"/>
                <w:lang w:val="es-ES"/>
              </w:rPr>
              <w:t>Nombre del (de la) Científico(a) Calificado(a)</w:t>
            </w:r>
          </w:p>
          <w:p w14:paraId="1F00E426" w14:textId="77777777" w:rsidR="00DE1AE9" w:rsidRPr="00F4340A" w:rsidRDefault="00DE1AE9" w:rsidP="00DE1AE9">
            <w:pPr>
              <w:pStyle w:val="Prrafodelista"/>
              <w:numPr>
                <w:ilvl w:val="0"/>
                <w:numId w:val="12"/>
              </w:numPr>
              <w:spacing w:after="160" w:line="276" w:lineRule="auto"/>
              <w:jc w:val="both"/>
              <w:rPr>
                <w:rFonts w:cs="Arial"/>
                <w:sz w:val="20"/>
                <w:szCs w:val="20"/>
                <w:lang w:val="es-ES"/>
              </w:rPr>
            </w:pPr>
            <w:r w:rsidRPr="00F4340A">
              <w:rPr>
                <w:rFonts w:cs="Arial"/>
                <w:sz w:val="20"/>
                <w:szCs w:val="20"/>
                <w:lang w:val="es-ES"/>
              </w:rPr>
              <w:t>Fecha de aprobación (</w:t>
            </w:r>
            <w:proofErr w:type="spellStart"/>
            <w:r w:rsidRPr="00F4340A">
              <w:rPr>
                <w:rFonts w:cs="Arial"/>
                <w:sz w:val="20"/>
                <w:szCs w:val="20"/>
                <w:lang w:val="es-ES"/>
              </w:rPr>
              <w:t>dd</w:t>
            </w:r>
            <w:proofErr w:type="spellEnd"/>
            <w:r w:rsidRPr="00F4340A">
              <w:rPr>
                <w:rFonts w:cs="Arial"/>
                <w:sz w:val="20"/>
                <w:szCs w:val="20"/>
                <w:lang w:val="es-ES"/>
              </w:rPr>
              <w:t>/mm/</w:t>
            </w:r>
            <w:proofErr w:type="spellStart"/>
            <w:r w:rsidRPr="00F4340A">
              <w:rPr>
                <w:rFonts w:cs="Arial"/>
                <w:sz w:val="20"/>
                <w:szCs w:val="20"/>
                <w:lang w:val="es-ES"/>
              </w:rPr>
              <w:t>aaaa</w:t>
            </w:r>
            <w:proofErr w:type="spellEnd"/>
            <w:r w:rsidRPr="00F4340A">
              <w:rPr>
                <w:rFonts w:cs="Arial"/>
                <w:sz w:val="20"/>
                <w:szCs w:val="20"/>
                <w:lang w:val="es-ES"/>
              </w:rPr>
              <w:t>):</w:t>
            </w:r>
          </w:p>
          <w:p w14:paraId="003D3D55" w14:textId="77777777" w:rsidR="00DE1AE9" w:rsidRPr="00F4340A" w:rsidRDefault="00DE1AE9" w:rsidP="00DE1AE9">
            <w:pPr>
              <w:pStyle w:val="Prrafodelista"/>
              <w:numPr>
                <w:ilvl w:val="0"/>
                <w:numId w:val="12"/>
              </w:numPr>
              <w:spacing w:after="160" w:line="276" w:lineRule="auto"/>
              <w:jc w:val="both"/>
              <w:rPr>
                <w:rFonts w:cs="Arial"/>
                <w:sz w:val="20"/>
                <w:szCs w:val="20"/>
                <w:lang w:val="es-ES"/>
              </w:rPr>
            </w:pPr>
            <w:r w:rsidRPr="00F4340A">
              <w:rPr>
                <w:rFonts w:cs="Arial"/>
                <w:sz w:val="20"/>
                <w:szCs w:val="20"/>
                <w:lang w:val="es-ES"/>
              </w:rPr>
              <w:t>Firma:</w:t>
            </w:r>
          </w:p>
          <w:p w14:paraId="486689D8" w14:textId="77777777" w:rsidR="00DE1AE9" w:rsidRPr="00F4340A" w:rsidRDefault="00DE1AE9" w:rsidP="00DE1AE9">
            <w:pPr>
              <w:spacing w:line="276" w:lineRule="auto"/>
              <w:jc w:val="both"/>
              <w:rPr>
                <w:rFonts w:cs="Arial"/>
                <w:sz w:val="20"/>
                <w:szCs w:val="20"/>
                <w:lang w:val="es-ES"/>
              </w:rPr>
            </w:pPr>
            <w:r w:rsidRPr="00F4340A">
              <w:rPr>
                <w:rFonts w:cs="Arial"/>
                <w:sz w:val="20"/>
                <w:szCs w:val="20"/>
                <w:lang w:val="es-ES"/>
              </w:rPr>
              <w:t>Sección 4: certificación - Para ser completado por el CRC.</w:t>
            </w:r>
          </w:p>
          <w:p w14:paraId="20C30481" w14:textId="77777777" w:rsidR="00DE1AE9" w:rsidRPr="00F4340A" w:rsidRDefault="00DE1AE9" w:rsidP="00DE1AE9">
            <w:pPr>
              <w:pStyle w:val="Prrafodelista"/>
              <w:numPr>
                <w:ilvl w:val="0"/>
                <w:numId w:val="13"/>
              </w:numPr>
              <w:spacing w:after="160" w:line="276" w:lineRule="auto"/>
              <w:jc w:val="both"/>
              <w:rPr>
                <w:rFonts w:cs="Arial"/>
                <w:sz w:val="20"/>
                <w:szCs w:val="20"/>
                <w:lang w:val="es-ES"/>
              </w:rPr>
            </w:pPr>
            <w:r w:rsidRPr="00F4340A">
              <w:rPr>
                <w:rFonts w:cs="Arial"/>
                <w:sz w:val="20"/>
                <w:szCs w:val="20"/>
                <w:lang w:val="es-ES"/>
              </w:rPr>
              <w:t>Nombre del (de la) miembro del CRC:</w:t>
            </w:r>
          </w:p>
          <w:p w14:paraId="74909357" w14:textId="77777777" w:rsidR="00DE1AE9" w:rsidRPr="00F4340A" w:rsidRDefault="00DE1AE9" w:rsidP="00DE1AE9">
            <w:pPr>
              <w:pStyle w:val="Prrafodelista"/>
              <w:numPr>
                <w:ilvl w:val="0"/>
                <w:numId w:val="13"/>
              </w:numPr>
              <w:spacing w:after="160" w:line="276" w:lineRule="auto"/>
              <w:jc w:val="both"/>
              <w:rPr>
                <w:rFonts w:cs="Arial"/>
                <w:sz w:val="20"/>
                <w:szCs w:val="20"/>
                <w:lang w:val="es-ES"/>
              </w:rPr>
            </w:pPr>
            <w:r w:rsidRPr="00F4340A">
              <w:rPr>
                <w:rFonts w:cs="Arial"/>
                <w:sz w:val="20"/>
                <w:szCs w:val="20"/>
                <w:lang w:val="es-ES"/>
              </w:rPr>
              <w:t>Fecha de aprobación (</w:t>
            </w:r>
            <w:proofErr w:type="spellStart"/>
            <w:r w:rsidRPr="00F4340A">
              <w:rPr>
                <w:rFonts w:cs="Arial"/>
                <w:sz w:val="20"/>
                <w:szCs w:val="20"/>
                <w:lang w:val="es-ES"/>
              </w:rPr>
              <w:t>dd</w:t>
            </w:r>
            <w:proofErr w:type="spellEnd"/>
            <w:r w:rsidRPr="00F4340A">
              <w:rPr>
                <w:rFonts w:cs="Arial"/>
                <w:sz w:val="20"/>
                <w:szCs w:val="20"/>
                <w:lang w:val="es-ES"/>
              </w:rPr>
              <w:t>/mm/</w:t>
            </w:r>
            <w:proofErr w:type="spellStart"/>
            <w:r w:rsidRPr="00F4340A">
              <w:rPr>
                <w:rFonts w:cs="Arial"/>
                <w:sz w:val="20"/>
                <w:szCs w:val="20"/>
                <w:lang w:val="es-ES"/>
              </w:rPr>
              <w:t>aaaa</w:t>
            </w:r>
            <w:proofErr w:type="spellEnd"/>
            <w:r w:rsidRPr="00F4340A">
              <w:rPr>
                <w:rFonts w:cs="Arial"/>
                <w:sz w:val="20"/>
                <w:szCs w:val="20"/>
                <w:lang w:val="es-ES"/>
              </w:rPr>
              <w:t>):</w:t>
            </w:r>
          </w:p>
          <w:p w14:paraId="2A3D6109" w14:textId="01BCD79A" w:rsidR="00DE1AE9" w:rsidRPr="00DE1AE9" w:rsidRDefault="00DE1AE9" w:rsidP="00DE1AE9">
            <w:pPr>
              <w:pStyle w:val="Prrafodelista"/>
              <w:numPr>
                <w:ilvl w:val="0"/>
                <w:numId w:val="13"/>
              </w:numPr>
              <w:spacing w:after="160" w:line="276" w:lineRule="auto"/>
              <w:jc w:val="both"/>
              <w:rPr>
                <w:rFonts w:cs="Arial"/>
                <w:sz w:val="20"/>
                <w:szCs w:val="20"/>
                <w:lang w:val="es-ES"/>
              </w:rPr>
            </w:pPr>
            <w:r w:rsidRPr="00F4340A">
              <w:rPr>
                <w:rFonts w:cs="Arial"/>
                <w:sz w:val="20"/>
                <w:szCs w:val="20"/>
                <w:lang w:val="es-ES"/>
              </w:rPr>
              <w:t xml:space="preserve">Firma: </w:t>
            </w:r>
          </w:p>
        </w:tc>
      </w:tr>
    </w:tbl>
    <w:p w14:paraId="0BD6B7F9" w14:textId="77777777" w:rsidR="006F17B1" w:rsidRPr="00955B4C" w:rsidRDefault="006F17B1" w:rsidP="006F17B1">
      <w:pPr>
        <w:rPr>
          <w:rFonts w:asciiTheme="majorHAnsi" w:eastAsiaTheme="majorEastAsia" w:hAnsiTheme="majorHAnsi" w:cstheme="majorBidi"/>
          <w:b/>
          <w:bCs/>
          <w:color w:val="6A1B9A"/>
          <w:sz w:val="23"/>
          <w:szCs w:val="28"/>
          <w:lang w:val="es-MX"/>
        </w:rPr>
      </w:pPr>
    </w:p>
    <w:p w14:paraId="6C058D28" w14:textId="09BB8028" w:rsidR="00955B4C" w:rsidRPr="00955B4C" w:rsidRDefault="00955B4C" w:rsidP="0036362C">
      <w:pPr>
        <w:spacing w:line="276" w:lineRule="auto"/>
        <w:jc w:val="both"/>
        <w:rPr>
          <w:rFonts w:asciiTheme="majorHAnsi" w:eastAsiaTheme="majorEastAsia" w:hAnsiTheme="majorHAnsi" w:cstheme="majorBidi"/>
          <w:b/>
          <w:bCs/>
          <w:color w:val="6A1B9A"/>
          <w:sz w:val="23"/>
          <w:szCs w:val="28"/>
          <w:lang w:val="es-MX"/>
        </w:rPr>
      </w:pPr>
      <w:r w:rsidRPr="00955B4C">
        <w:rPr>
          <w:rFonts w:asciiTheme="majorHAnsi" w:eastAsiaTheme="majorEastAsia" w:hAnsiTheme="majorHAnsi" w:cstheme="majorBidi"/>
          <w:b/>
          <w:bCs/>
          <w:color w:val="6A1B9A"/>
          <w:sz w:val="23"/>
          <w:szCs w:val="28"/>
          <w:lang w:val="es-MX"/>
        </w:rPr>
        <w:t>Sección 4: certificación - Para ser completado por el CRC</w:t>
      </w:r>
    </w:p>
    <w:tbl>
      <w:tblPr>
        <w:tblW w:w="0" w:type="auto"/>
        <w:jc w:val="center"/>
        <w:tblLook w:val="04A0" w:firstRow="1" w:lastRow="0" w:firstColumn="1" w:lastColumn="0" w:noHBand="0" w:noVBand="1"/>
      </w:tblPr>
      <w:tblGrid>
        <w:gridCol w:w="10656"/>
      </w:tblGrid>
      <w:tr w:rsidR="0036362C" w:rsidRPr="001D2894" w14:paraId="253AF651" w14:textId="77777777" w:rsidTr="00233944">
        <w:trPr>
          <w:cantSplit/>
          <w:jc w:val="center"/>
        </w:trPr>
        <w:tc>
          <w:tcPr>
            <w:tcW w:w="10656" w:type="dxa"/>
            <w:tcBorders>
              <w:top w:val="single" w:sz="4" w:space="0" w:color="D1D5DB"/>
              <w:left w:val="single" w:sz="4" w:space="0" w:color="D1D5DB"/>
              <w:bottom w:val="single" w:sz="4" w:space="0" w:color="D1D5DB"/>
              <w:right w:val="single" w:sz="4" w:space="0" w:color="D1D5DB"/>
            </w:tcBorders>
            <w:tcMar>
              <w:top w:w="90" w:type="dxa"/>
              <w:left w:w="110" w:type="dxa"/>
              <w:bottom w:w="90" w:type="dxa"/>
              <w:right w:w="110" w:type="dxa"/>
            </w:tcMar>
          </w:tcPr>
          <w:p w14:paraId="3F2D06DF" w14:textId="77777777" w:rsidR="00955B4C" w:rsidRPr="00955B4C" w:rsidRDefault="00955B4C" w:rsidP="00955B4C">
            <w:pPr>
              <w:spacing w:after="160" w:line="276" w:lineRule="auto"/>
              <w:jc w:val="both"/>
              <w:rPr>
                <w:rFonts w:cs="Arial"/>
                <w:sz w:val="20"/>
                <w:szCs w:val="20"/>
                <w:lang w:val="es-ES"/>
              </w:rPr>
            </w:pPr>
            <w:r w:rsidRPr="00955B4C">
              <w:rPr>
                <w:rFonts w:cs="Arial"/>
                <w:sz w:val="20"/>
                <w:szCs w:val="20"/>
                <w:lang w:val="es-ES"/>
              </w:rPr>
              <w:t>Nombre del (de la) miembro del CRC:</w:t>
            </w:r>
          </w:p>
          <w:p w14:paraId="3D6D7553" w14:textId="77777777" w:rsidR="00955B4C" w:rsidRPr="00955B4C" w:rsidRDefault="00955B4C" w:rsidP="00955B4C">
            <w:pPr>
              <w:spacing w:after="160" w:line="276" w:lineRule="auto"/>
              <w:jc w:val="both"/>
              <w:rPr>
                <w:rFonts w:cs="Arial"/>
                <w:sz w:val="20"/>
                <w:szCs w:val="20"/>
                <w:lang w:val="es-ES"/>
              </w:rPr>
            </w:pPr>
            <w:r w:rsidRPr="00955B4C">
              <w:rPr>
                <w:rFonts w:cs="Arial"/>
                <w:sz w:val="20"/>
                <w:szCs w:val="20"/>
                <w:lang w:val="es-ES"/>
              </w:rPr>
              <w:t>Fecha de aprobación (</w:t>
            </w:r>
            <w:proofErr w:type="spellStart"/>
            <w:r w:rsidRPr="00955B4C">
              <w:rPr>
                <w:rFonts w:cs="Arial"/>
                <w:sz w:val="20"/>
                <w:szCs w:val="20"/>
                <w:lang w:val="es-ES"/>
              </w:rPr>
              <w:t>dd</w:t>
            </w:r>
            <w:proofErr w:type="spellEnd"/>
            <w:r w:rsidRPr="00955B4C">
              <w:rPr>
                <w:rFonts w:cs="Arial"/>
                <w:sz w:val="20"/>
                <w:szCs w:val="20"/>
                <w:lang w:val="es-ES"/>
              </w:rPr>
              <w:t>/mm/</w:t>
            </w:r>
            <w:proofErr w:type="spellStart"/>
            <w:r w:rsidRPr="00955B4C">
              <w:rPr>
                <w:rFonts w:cs="Arial"/>
                <w:sz w:val="20"/>
                <w:szCs w:val="20"/>
                <w:lang w:val="es-ES"/>
              </w:rPr>
              <w:t>aaaa</w:t>
            </w:r>
            <w:proofErr w:type="spellEnd"/>
            <w:r w:rsidRPr="00955B4C">
              <w:rPr>
                <w:rFonts w:cs="Arial"/>
                <w:sz w:val="20"/>
                <w:szCs w:val="20"/>
                <w:lang w:val="es-ES"/>
              </w:rPr>
              <w:t>):</w:t>
            </w:r>
          </w:p>
          <w:p w14:paraId="73BFEED9" w14:textId="2B3AC29A" w:rsidR="0036362C" w:rsidRPr="00EE7552" w:rsidRDefault="00955B4C" w:rsidP="00955B4C">
            <w:pPr>
              <w:spacing w:line="276" w:lineRule="auto"/>
              <w:jc w:val="both"/>
              <w:rPr>
                <w:lang w:val="es-ES"/>
              </w:rPr>
            </w:pPr>
            <w:r w:rsidRPr="00F4340A">
              <w:rPr>
                <w:rFonts w:cs="Arial"/>
                <w:sz w:val="20"/>
                <w:szCs w:val="20"/>
                <w:lang w:val="es-ES"/>
              </w:rPr>
              <w:t>Firma</w:t>
            </w:r>
          </w:p>
        </w:tc>
      </w:tr>
    </w:tbl>
    <w:p w14:paraId="1AA323FE" w14:textId="77777777" w:rsidR="0036362C" w:rsidRDefault="0036362C" w:rsidP="0036362C">
      <w:pPr>
        <w:rPr>
          <w:rFonts w:asciiTheme="majorHAnsi" w:eastAsiaTheme="majorEastAsia" w:hAnsiTheme="majorHAnsi" w:cstheme="majorBidi"/>
          <w:b/>
          <w:bCs/>
          <w:color w:val="6A1B9A"/>
          <w:sz w:val="23"/>
          <w:szCs w:val="28"/>
          <w:lang w:val="es-MX"/>
        </w:rPr>
      </w:pPr>
    </w:p>
    <w:p w14:paraId="7E15226F" w14:textId="77777777" w:rsidR="0036362C" w:rsidRDefault="0036362C" w:rsidP="0036362C">
      <w:pPr>
        <w:rPr>
          <w:rFonts w:asciiTheme="majorHAnsi" w:eastAsiaTheme="majorEastAsia" w:hAnsiTheme="majorHAnsi" w:cstheme="majorBidi"/>
          <w:b/>
          <w:bCs/>
          <w:color w:val="6A1B9A"/>
          <w:sz w:val="23"/>
          <w:szCs w:val="28"/>
          <w:lang w:val="es-MX"/>
        </w:rPr>
      </w:pPr>
    </w:p>
    <w:p w14:paraId="52B68C60" w14:textId="77777777" w:rsidR="0036362C" w:rsidRDefault="0036362C" w:rsidP="0036362C">
      <w:pPr>
        <w:rPr>
          <w:rFonts w:asciiTheme="majorHAnsi" w:eastAsiaTheme="majorEastAsia" w:hAnsiTheme="majorHAnsi" w:cstheme="majorBidi"/>
          <w:b/>
          <w:bCs/>
          <w:color w:val="6A1B9A"/>
          <w:sz w:val="23"/>
          <w:szCs w:val="28"/>
          <w:lang w:val="es-MX"/>
        </w:rPr>
      </w:pPr>
    </w:p>
    <w:p w14:paraId="28D31F98" w14:textId="77777777" w:rsidR="0036362C" w:rsidRPr="0036362C" w:rsidRDefault="0036362C" w:rsidP="0036362C">
      <w:pPr>
        <w:rPr>
          <w:rFonts w:asciiTheme="majorHAnsi" w:eastAsiaTheme="majorEastAsia" w:hAnsiTheme="majorHAnsi" w:cstheme="majorBidi"/>
          <w:b/>
          <w:bCs/>
          <w:color w:val="6A1B9A"/>
          <w:sz w:val="23"/>
          <w:szCs w:val="28"/>
          <w:lang w:val="es-MX"/>
        </w:rPr>
      </w:pPr>
    </w:p>
    <w:p w14:paraId="236CBCE5" w14:textId="77777777" w:rsidR="0058538F" w:rsidRPr="006F17B1" w:rsidRDefault="0058538F" w:rsidP="006F17B1">
      <w:pPr>
        <w:rPr>
          <w:lang w:val="es-MX"/>
        </w:rPr>
      </w:pPr>
    </w:p>
    <w:sectPr w:rsidR="0058538F" w:rsidRPr="006F17B1" w:rsidSect="00034616">
      <w:footerReference w:type="default" r:id="rId11"/>
      <w:pgSz w:w="12240" w:h="15840"/>
      <w:pgMar w:top="648" w:right="792" w:bottom="648" w:left="792" w:header="288"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D155AE" w14:textId="77777777" w:rsidR="00EA72C6" w:rsidRDefault="00EA72C6">
      <w:pPr>
        <w:spacing w:after="0"/>
      </w:pPr>
      <w:r>
        <w:separator/>
      </w:r>
    </w:p>
  </w:endnote>
  <w:endnote w:type="continuationSeparator" w:id="0">
    <w:p w14:paraId="745C2101" w14:textId="77777777" w:rsidR="00EA72C6" w:rsidRDefault="00EA72C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902437" w14:textId="77777777" w:rsidR="00DE0A56" w:rsidRPr="00CA74CA" w:rsidRDefault="00EA72C6">
    <w:pPr>
      <w:pStyle w:val="Piedepgina"/>
      <w:jc w:val="center"/>
      <w:rPr>
        <w:lang w:val="es-MX"/>
      </w:rPr>
    </w:pPr>
    <w:r w:rsidRPr="00CA74CA">
      <w:rPr>
        <w:color w:val="6B7280"/>
        <w:sz w:val="14"/>
        <w:lang w:val="es-MX"/>
      </w:rPr>
      <w:t>FECI Chihuahua 2026 | Instituto de Innovación y Competitividad | Formato especial sujeto a revisión del Comité Organizador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987C2D" w14:textId="77777777" w:rsidR="00EA72C6" w:rsidRDefault="00EA72C6">
      <w:pPr>
        <w:spacing w:after="0"/>
      </w:pPr>
      <w:r>
        <w:separator/>
      </w:r>
    </w:p>
  </w:footnote>
  <w:footnote w:type="continuationSeparator" w:id="0">
    <w:p w14:paraId="02151CFE" w14:textId="77777777" w:rsidR="00EA72C6" w:rsidRDefault="00EA72C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aconnmeros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aconnmeros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aconvietas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aconvietas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aconnmeros"/>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aconvietas"/>
      <w:lvlText w:val=""/>
      <w:lvlJc w:val="left"/>
      <w:pPr>
        <w:tabs>
          <w:tab w:val="num" w:pos="360"/>
        </w:tabs>
        <w:ind w:left="360" w:hanging="360"/>
      </w:pPr>
      <w:rPr>
        <w:rFonts w:ascii="Symbol" w:hAnsi="Symbol" w:hint="default"/>
      </w:rPr>
    </w:lvl>
  </w:abstractNum>
  <w:abstractNum w:abstractNumId="9" w15:restartNumberingAfterBreak="0">
    <w:nsid w:val="05F35D33"/>
    <w:multiLevelType w:val="hybridMultilevel"/>
    <w:tmpl w:val="7826E15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1F500729"/>
    <w:multiLevelType w:val="hybridMultilevel"/>
    <w:tmpl w:val="9B243A7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38456699"/>
    <w:multiLevelType w:val="hybridMultilevel"/>
    <w:tmpl w:val="75628DB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514D315F"/>
    <w:multiLevelType w:val="hybridMultilevel"/>
    <w:tmpl w:val="92C059CA"/>
    <w:lvl w:ilvl="0" w:tplc="080A000F">
      <w:start w:val="1"/>
      <w:numFmt w:val="decimal"/>
      <w:lvlText w:val="%1."/>
      <w:lvlJc w:val="left"/>
      <w:pPr>
        <w:ind w:left="720" w:hanging="360"/>
      </w:pPr>
    </w:lvl>
    <w:lvl w:ilvl="1" w:tplc="080A000F">
      <w:start w:val="1"/>
      <w:numFmt w:val="decimal"/>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377926809">
    <w:abstractNumId w:val="8"/>
  </w:num>
  <w:num w:numId="2" w16cid:durableId="1530339864">
    <w:abstractNumId w:val="6"/>
  </w:num>
  <w:num w:numId="3" w16cid:durableId="2109882634">
    <w:abstractNumId w:val="5"/>
  </w:num>
  <w:num w:numId="4" w16cid:durableId="623536954">
    <w:abstractNumId w:val="4"/>
  </w:num>
  <w:num w:numId="5" w16cid:durableId="791093219">
    <w:abstractNumId w:val="7"/>
  </w:num>
  <w:num w:numId="6" w16cid:durableId="1896504230">
    <w:abstractNumId w:val="3"/>
  </w:num>
  <w:num w:numId="7" w16cid:durableId="869873977">
    <w:abstractNumId w:val="2"/>
  </w:num>
  <w:num w:numId="8" w16cid:durableId="1396708773">
    <w:abstractNumId w:val="1"/>
  </w:num>
  <w:num w:numId="9" w16cid:durableId="1867982506">
    <w:abstractNumId w:val="0"/>
  </w:num>
  <w:num w:numId="10" w16cid:durableId="1990556903">
    <w:abstractNumId w:val="9"/>
  </w:num>
  <w:num w:numId="11" w16cid:durableId="555356148">
    <w:abstractNumId w:val="12"/>
  </w:num>
  <w:num w:numId="12" w16cid:durableId="2072387410">
    <w:abstractNumId w:val="11"/>
  </w:num>
  <w:num w:numId="13" w16cid:durableId="123033905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518D9"/>
    <w:rsid w:val="0006063C"/>
    <w:rsid w:val="0009446A"/>
    <w:rsid w:val="0015074B"/>
    <w:rsid w:val="001D2894"/>
    <w:rsid w:val="0029639D"/>
    <w:rsid w:val="00326F90"/>
    <w:rsid w:val="0036362C"/>
    <w:rsid w:val="0058538F"/>
    <w:rsid w:val="006B135F"/>
    <w:rsid w:val="006F17B1"/>
    <w:rsid w:val="00810B34"/>
    <w:rsid w:val="00947DBF"/>
    <w:rsid w:val="00955B4C"/>
    <w:rsid w:val="00AA1D8D"/>
    <w:rsid w:val="00B47730"/>
    <w:rsid w:val="00CA74CA"/>
    <w:rsid w:val="00CB0664"/>
    <w:rsid w:val="00CC4407"/>
    <w:rsid w:val="00DE05F8"/>
    <w:rsid w:val="00DE0A56"/>
    <w:rsid w:val="00DE1AE9"/>
    <w:rsid w:val="00E16988"/>
    <w:rsid w:val="00E91AB5"/>
    <w:rsid w:val="00EA72C6"/>
    <w:rsid w:val="00EA7338"/>
    <w:rsid w:val="00EE7552"/>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4062061"/>
  <w14:defaultImageDpi w14:val="300"/>
  <w15:docId w15:val="{C4AD3390-3C44-4353-8EBA-4A2EDC949A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pPr>
      <w:spacing w:after="60" w:line="240" w:lineRule="auto"/>
    </w:pPr>
    <w:rPr>
      <w:rFonts w:ascii="Arial" w:hAnsi="Arial"/>
      <w:color w:val="1F2937"/>
      <w:sz w:val="19"/>
    </w:rPr>
  </w:style>
  <w:style w:type="paragraph" w:styleId="Ttulo1">
    <w:name w:val="heading 1"/>
    <w:basedOn w:val="Normal"/>
    <w:next w:val="Normal"/>
    <w:link w:val="Ttulo1Car"/>
    <w:uiPriority w:val="9"/>
    <w:qFormat/>
    <w:rsid w:val="00FC693F"/>
    <w:pPr>
      <w:keepNext/>
      <w:keepLines/>
      <w:spacing w:before="120"/>
      <w:outlineLvl w:val="0"/>
    </w:pPr>
    <w:rPr>
      <w:rFonts w:asciiTheme="majorHAnsi" w:eastAsiaTheme="majorEastAsia" w:hAnsiTheme="majorHAnsi" w:cstheme="majorBidi"/>
      <w:b/>
      <w:bCs/>
      <w:color w:val="6A1B9A"/>
      <w:sz w:val="23"/>
      <w:szCs w:val="28"/>
    </w:rPr>
  </w:style>
  <w:style w:type="paragraph" w:styleId="Ttulo2">
    <w:name w:val="heading 2"/>
    <w:basedOn w:val="Normal"/>
    <w:next w:val="Normal"/>
    <w:link w:val="Ttulo2Car"/>
    <w:uiPriority w:val="9"/>
    <w:unhideWhenUsed/>
    <w:qFormat/>
    <w:rsid w:val="00FC693F"/>
    <w:pPr>
      <w:keepNext/>
      <w:keepLines/>
      <w:spacing w:before="120"/>
      <w:outlineLvl w:val="1"/>
    </w:pPr>
    <w:rPr>
      <w:rFonts w:asciiTheme="majorHAnsi" w:eastAsiaTheme="majorEastAsia" w:hAnsiTheme="majorHAnsi" w:cstheme="majorBidi"/>
      <w:b/>
      <w:bCs/>
      <w:color w:val="0B4FA8"/>
      <w:sz w:val="21"/>
      <w:szCs w:val="26"/>
    </w:rPr>
  </w:style>
  <w:style w:type="paragraph" w:styleId="Ttulo3">
    <w:name w:val="heading 3"/>
    <w:basedOn w:val="Normal"/>
    <w:next w:val="Normal"/>
    <w:link w:val="Ttulo3C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Ttulo9">
    <w:name w:val="heading 9"/>
    <w:basedOn w:val="Normal"/>
    <w:next w:val="Normal"/>
    <w:link w:val="Ttulo9C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618BF"/>
    <w:pPr>
      <w:tabs>
        <w:tab w:val="center" w:pos="4680"/>
        <w:tab w:val="right" w:pos="9360"/>
      </w:tabs>
      <w:spacing w:after="0"/>
    </w:pPr>
  </w:style>
  <w:style w:type="character" w:customStyle="1" w:styleId="EncabezadoCar">
    <w:name w:val="Encabezado Car"/>
    <w:basedOn w:val="Fuentedeprrafopredeter"/>
    <w:link w:val="Encabezado"/>
    <w:uiPriority w:val="99"/>
    <w:rsid w:val="00E618BF"/>
  </w:style>
  <w:style w:type="paragraph" w:styleId="Piedepgina">
    <w:name w:val="footer"/>
    <w:basedOn w:val="Normal"/>
    <w:link w:val="PiedepginaCar"/>
    <w:uiPriority w:val="99"/>
    <w:unhideWhenUsed/>
    <w:rsid w:val="00E618BF"/>
    <w:pPr>
      <w:tabs>
        <w:tab w:val="center" w:pos="4680"/>
        <w:tab w:val="right" w:pos="9360"/>
      </w:tabs>
      <w:spacing w:after="0"/>
    </w:pPr>
  </w:style>
  <w:style w:type="character" w:customStyle="1" w:styleId="PiedepginaCar">
    <w:name w:val="Pie de página Car"/>
    <w:basedOn w:val="Fuentedeprrafopredeter"/>
    <w:link w:val="Piedepgina"/>
    <w:uiPriority w:val="99"/>
    <w:rsid w:val="00E618BF"/>
  </w:style>
  <w:style w:type="paragraph" w:styleId="Sinespaciado">
    <w:name w:val="No Spacing"/>
    <w:uiPriority w:val="1"/>
    <w:qFormat/>
    <w:rsid w:val="00FC693F"/>
    <w:pPr>
      <w:spacing w:after="0" w:line="240" w:lineRule="auto"/>
    </w:pPr>
  </w:style>
  <w:style w:type="character" w:customStyle="1" w:styleId="Ttulo1Car">
    <w:name w:val="Título 1 Car"/>
    <w:basedOn w:val="Fuentedeprrafopredeter"/>
    <w:link w:val="Ttulo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C693F"/>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C693F"/>
    <w:rPr>
      <w:rFonts w:asciiTheme="majorHAnsi" w:eastAsiaTheme="majorEastAsia" w:hAnsiTheme="majorHAnsi" w:cstheme="majorBidi"/>
      <w:b/>
      <w:bCs/>
      <w:color w:val="4F81BD" w:themeColor="accent1"/>
    </w:rPr>
  </w:style>
  <w:style w:type="paragraph" w:styleId="Ttulo">
    <w:name w:val="Title"/>
    <w:basedOn w:val="Normal"/>
    <w:next w:val="Normal"/>
    <w:link w:val="TtuloCar"/>
    <w:uiPriority w:val="10"/>
    <w:qFormat/>
    <w:rsid w:val="00FC693F"/>
    <w:pPr>
      <w:pBdr>
        <w:bottom w:val="single" w:sz="8" w:space="4" w:color="4F81BD" w:themeColor="accent1"/>
      </w:pBdr>
      <w:spacing w:before="120"/>
      <w:contextualSpacing/>
    </w:pPr>
    <w:rPr>
      <w:rFonts w:asciiTheme="majorHAnsi" w:eastAsiaTheme="majorEastAsia" w:hAnsiTheme="majorHAnsi" w:cstheme="majorBidi"/>
      <w:b/>
      <w:color w:val="6A1B9A"/>
      <w:spacing w:val="5"/>
      <w:kern w:val="28"/>
      <w:sz w:val="32"/>
      <w:szCs w:val="52"/>
    </w:rPr>
  </w:style>
  <w:style w:type="character" w:customStyle="1" w:styleId="TtuloCar">
    <w:name w:val="Título Car"/>
    <w:basedOn w:val="Fuentedeprrafopredeter"/>
    <w:link w:val="Ttulo"/>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tulo">
    <w:name w:val="Subtitle"/>
    <w:basedOn w:val="Normal"/>
    <w:next w:val="Normal"/>
    <w:link w:val="SubttuloC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uiPriority w:val="11"/>
    <w:rsid w:val="00FC693F"/>
    <w:rPr>
      <w:rFonts w:asciiTheme="majorHAnsi" w:eastAsiaTheme="majorEastAsia" w:hAnsiTheme="majorHAnsi" w:cstheme="majorBidi"/>
      <w:i/>
      <w:iCs/>
      <w:color w:val="4F81BD" w:themeColor="accent1"/>
      <w:spacing w:val="15"/>
      <w:sz w:val="24"/>
      <w:szCs w:val="24"/>
    </w:rPr>
  </w:style>
  <w:style w:type="paragraph" w:styleId="Prrafodelista">
    <w:name w:val="List Paragraph"/>
    <w:basedOn w:val="Normal"/>
    <w:uiPriority w:val="34"/>
    <w:qFormat/>
    <w:rsid w:val="00FC693F"/>
    <w:pPr>
      <w:ind w:left="720"/>
      <w:contextualSpacing/>
    </w:pPr>
  </w:style>
  <w:style w:type="paragraph" w:styleId="Textoindependiente">
    <w:name w:val="Body Text"/>
    <w:basedOn w:val="Normal"/>
    <w:link w:val="TextoindependienteCar"/>
    <w:uiPriority w:val="99"/>
    <w:unhideWhenUsed/>
    <w:rsid w:val="00AA1D8D"/>
    <w:pPr>
      <w:spacing w:after="120"/>
    </w:pPr>
  </w:style>
  <w:style w:type="character" w:customStyle="1" w:styleId="TextoindependienteCar">
    <w:name w:val="Texto independiente Car"/>
    <w:basedOn w:val="Fuentedeprrafopredeter"/>
    <w:link w:val="Textoindependiente"/>
    <w:uiPriority w:val="99"/>
    <w:rsid w:val="00AA1D8D"/>
  </w:style>
  <w:style w:type="paragraph" w:styleId="Textoindependiente2">
    <w:name w:val="Body Text 2"/>
    <w:basedOn w:val="Normal"/>
    <w:link w:val="Textoindependiente2Car"/>
    <w:uiPriority w:val="99"/>
    <w:unhideWhenUsed/>
    <w:rsid w:val="00AA1D8D"/>
    <w:pPr>
      <w:spacing w:after="120" w:line="480" w:lineRule="auto"/>
    </w:pPr>
  </w:style>
  <w:style w:type="character" w:customStyle="1" w:styleId="Textoindependiente2Car">
    <w:name w:val="Texto independiente 2 Car"/>
    <w:basedOn w:val="Fuentedeprrafopredeter"/>
    <w:link w:val="Textoindependiente2"/>
    <w:uiPriority w:val="99"/>
    <w:rsid w:val="00AA1D8D"/>
  </w:style>
  <w:style w:type="paragraph" w:styleId="Textoindependiente3">
    <w:name w:val="Body Text 3"/>
    <w:basedOn w:val="Normal"/>
    <w:link w:val="Textoindependiente3Car"/>
    <w:uiPriority w:val="99"/>
    <w:unhideWhenUsed/>
    <w:rsid w:val="00AA1D8D"/>
    <w:pPr>
      <w:spacing w:after="120"/>
    </w:pPr>
    <w:rPr>
      <w:sz w:val="16"/>
      <w:szCs w:val="16"/>
    </w:rPr>
  </w:style>
  <w:style w:type="character" w:customStyle="1" w:styleId="Textoindependiente3Car">
    <w:name w:val="Texto independiente 3 Car"/>
    <w:basedOn w:val="Fuentedeprrafopredeter"/>
    <w:link w:val="Textoindependiente3"/>
    <w:uiPriority w:val="99"/>
    <w:rsid w:val="00AA1D8D"/>
    <w:rPr>
      <w:sz w:val="16"/>
      <w:szCs w:val="16"/>
    </w:rPr>
  </w:style>
  <w:style w:type="paragraph" w:styleId="Lista">
    <w:name w:val="List"/>
    <w:basedOn w:val="Normal"/>
    <w:uiPriority w:val="99"/>
    <w:unhideWhenUsed/>
    <w:rsid w:val="00AA1D8D"/>
    <w:pPr>
      <w:ind w:left="360" w:hanging="360"/>
      <w:contextualSpacing/>
    </w:pPr>
  </w:style>
  <w:style w:type="paragraph" w:styleId="Lista2">
    <w:name w:val="List 2"/>
    <w:basedOn w:val="Normal"/>
    <w:uiPriority w:val="99"/>
    <w:unhideWhenUsed/>
    <w:rsid w:val="00326F90"/>
    <w:pPr>
      <w:ind w:left="720" w:hanging="360"/>
      <w:contextualSpacing/>
    </w:pPr>
  </w:style>
  <w:style w:type="paragraph" w:styleId="Lista3">
    <w:name w:val="List 3"/>
    <w:basedOn w:val="Normal"/>
    <w:uiPriority w:val="99"/>
    <w:unhideWhenUsed/>
    <w:rsid w:val="00326F90"/>
    <w:pPr>
      <w:ind w:left="1080" w:hanging="360"/>
      <w:contextualSpacing/>
    </w:pPr>
  </w:style>
  <w:style w:type="paragraph" w:styleId="Listaconvietas">
    <w:name w:val="List Bullet"/>
    <w:basedOn w:val="Normal"/>
    <w:uiPriority w:val="99"/>
    <w:unhideWhenUsed/>
    <w:rsid w:val="00326F90"/>
    <w:pPr>
      <w:numPr>
        <w:numId w:val="1"/>
      </w:numPr>
      <w:contextualSpacing/>
    </w:pPr>
  </w:style>
  <w:style w:type="paragraph" w:styleId="Listaconvietas2">
    <w:name w:val="List Bullet 2"/>
    <w:basedOn w:val="Normal"/>
    <w:uiPriority w:val="99"/>
    <w:unhideWhenUsed/>
    <w:rsid w:val="00326F90"/>
    <w:pPr>
      <w:numPr>
        <w:numId w:val="2"/>
      </w:numPr>
      <w:contextualSpacing/>
    </w:pPr>
  </w:style>
  <w:style w:type="paragraph" w:styleId="Listaconvietas3">
    <w:name w:val="List Bullet 3"/>
    <w:basedOn w:val="Normal"/>
    <w:uiPriority w:val="99"/>
    <w:unhideWhenUsed/>
    <w:rsid w:val="00326F90"/>
    <w:pPr>
      <w:numPr>
        <w:numId w:val="3"/>
      </w:numPr>
      <w:contextualSpacing/>
    </w:pPr>
  </w:style>
  <w:style w:type="paragraph" w:styleId="Listaconnmeros">
    <w:name w:val="List Number"/>
    <w:basedOn w:val="Normal"/>
    <w:uiPriority w:val="99"/>
    <w:unhideWhenUsed/>
    <w:rsid w:val="00326F90"/>
    <w:pPr>
      <w:numPr>
        <w:numId w:val="5"/>
      </w:numPr>
      <w:contextualSpacing/>
    </w:pPr>
  </w:style>
  <w:style w:type="paragraph" w:styleId="Listaconnmeros2">
    <w:name w:val="List Number 2"/>
    <w:basedOn w:val="Normal"/>
    <w:uiPriority w:val="99"/>
    <w:unhideWhenUsed/>
    <w:rsid w:val="0029639D"/>
    <w:pPr>
      <w:numPr>
        <w:numId w:val="6"/>
      </w:numPr>
      <w:contextualSpacing/>
    </w:pPr>
  </w:style>
  <w:style w:type="paragraph" w:styleId="Listaconnmeros3">
    <w:name w:val="List Number 3"/>
    <w:basedOn w:val="Normal"/>
    <w:uiPriority w:val="99"/>
    <w:unhideWhenUsed/>
    <w:rsid w:val="0029639D"/>
    <w:pPr>
      <w:numPr>
        <w:numId w:val="7"/>
      </w:numPr>
      <w:contextualSpacing/>
    </w:pPr>
  </w:style>
  <w:style w:type="paragraph" w:styleId="Continuarlista">
    <w:name w:val="List Continue"/>
    <w:basedOn w:val="Normal"/>
    <w:uiPriority w:val="99"/>
    <w:unhideWhenUsed/>
    <w:rsid w:val="0029639D"/>
    <w:pPr>
      <w:spacing w:after="120"/>
      <w:ind w:left="360"/>
      <w:contextualSpacing/>
    </w:pPr>
  </w:style>
  <w:style w:type="paragraph" w:styleId="Continuarlista2">
    <w:name w:val="List Continue 2"/>
    <w:basedOn w:val="Normal"/>
    <w:uiPriority w:val="99"/>
    <w:unhideWhenUsed/>
    <w:rsid w:val="0029639D"/>
    <w:pPr>
      <w:spacing w:after="120"/>
      <w:ind w:left="720"/>
      <w:contextualSpacing/>
    </w:pPr>
  </w:style>
  <w:style w:type="paragraph" w:styleId="Continuarlista3">
    <w:name w:val="List Continue 3"/>
    <w:basedOn w:val="Normal"/>
    <w:uiPriority w:val="99"/>
    <w:unhideWhenUsed/>
    <w:rsid w:val="0029639D"/>
    <w:pPr>
      <w:spacing w:after="120"/>
      <w:ind w:left="1080"/>
      <w:contextualSpacing/>
    </w:pPr>
  </w:style>
  <w:style w:type="paragraph" w:styleId="Textomacro">
    <w:name w:val="macro"/>
    <w:link w:val="TextomacroC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xtomacroCar">
    <w:name w:val="Texto macro Car"/>
    <w:basedOn w:val="Fuentedeprrafopredeter"/>
    <w:link w:val="Textomacro"/>
    <w:uiPriority w:val="99"/>
    <w:rsid w:val="0029639D"/>
    <w:rPr>
      <w:rFonts w:ascii="Courier" w:hAnsi="Courier"/>
      <w:sz w:val="20"/>
      <w:szCs w:val="20"/>
    </w:rPr>
  </w:style>
  <w:style w:type="paragraph" w:styleId="Cita">
    <w:name w:val="Quote"/>
    <w:basedOn w:val="Normal"/>
    <w:next w:val="Normal"/>
    <w:link w:val="CitaCar"/>
    <w:uiPriority w:val="29"/>
    <w:qFormat/>
    <w:rsid w:val="00FC693F"/>
    <w:rPr>
      <w:i/>
      <w:iCs/>
      <w:color w:val="000000" w:themeColor="text1"/>
    </w:rPr>
  </w:style>
  <w:style w:type="character" w:customStyle="1" w:styleId="CitaCar">
    <w:name w:val="Cita Car"/>
    <w:basedOn w:val="Fuentedeprrafopredeter"/>
    <w:link w:val="Cita"/>
    <w:uiPriority w:val="29"/>
    <w:rsid w:val="00FC693F"/>
    <w:rPr>
      <w:i/>
      <w:iCs/>
      <w:color w:val="000000" w:themeColor="text1"/>
    </w:rPr>
  </w:style>
  <w:style w:type="character" w:customStyle="1" w:styleId="Ttulo4Car">
    <w:name w:val="Título 4 Car"/>
    <w:basedOn w:val="Fuentedeprrafopredeter"/>
    <w:link w:val="Ttulo4"/>
    <w:uiPriority w:val="9"/>
    <w:semiHidden/>
    <w:rsid w:val="00FC693F"/>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FC693F"/>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FC693F"/>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FC693F"/>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FC693F"/>
    <w:rPr>
      <w:rFonts w:asciiTheme="majorHAnsi" w:eastAsiaTheme="majorEastAsia" w:hAnsiTheme="majorHAnsi" w:cstheme="majorBidi"/>
      <w:color w:val="4F81BD" w:themeColor="accent1"/>
      <w:sz w:val="20"/>
      <w:szCs w:val="20"/>
    </w:rPr>
  </w:style>
  <w:style w:type="character" w:customStyle="1" w:styleId="Ttulo9Car">
    <w:name w:val="Título 9 Car"/>
    <w:basedOn w:val="Fuentedeprrafopredeter"/>
    <w:link w:val="Ttulo9"/>
    <w:uiPriority w:val="9"/>
    <w:semiHidden/>
    <w:rsid w:val="00FC693F"/>
    <w:rPr>
      <w:rFonts w:asciiTheme="majorHAnsi" w:eastAsiaTheme="majorEastAsia" w:hAnsiTheme="majorHAnsi" w:cstheme="majorBidi"/>
      <w:i/>
      <w:iCs/>
      <w:color w:val="404040" w:themeColor="text1" w:themeTint="BF"/>
      <w:sz w:val="20"/>
      <w:szCs w:val="20"/>
    </w:rPr>
  </w:style>
  <w:style w:type="paragraph" w:styleId="Descripcin">
    <w:name w:val="caption"/>
    <w:basedOn w:val="Normal"/>
    <w:next w:val="Normal"/>
    <w:uiPriority w:val="35"/>
    <w:semiHidden/>
    <w:unhideWhenUsed/>
    <w:qFormat/>
    <w:rsid w:val="00FC693F"/>
    <w:rPr>
      <w:b/>
      <w:bCs/>
      <w:color w:val="4F81BD" w:themeColor="accent1"/>
      <w:sz w:val="18"/>
      <w:szCs w:val="18"/>
    </w:rPr>
  </w:style>
  <w:style w:type="character" w:styleId="Fuerte">
    <w:name w:val="Strong"/>
    <w:basedOn w:val="Fuentedeprrafopredeter"/>
    <w:uiPriority w:val="22"/>
    <w:qFormat/>
    <w:rsid w:val="00FC693F"/>
    <w:rPr>
      <w:b/>
      <w:bCs/>
    </w:rPr>
  </w:style>
  <w:style w:type="character" w:styleId="nfasis">
    <w:name w:val="Emphasis"/>
    <w:basedOn w:val="Fuentedeprrafopredeter"/>
    <w:uiPriority w:val="20"/>
    <w:qFormat/>
    <w:rsid w:val="00FC693F"/>
    <w:rPr>
      <w:i/>
      <w:iCs/>
    </w:rPr>
  </w:style>
  <w:style w:type="paragraph" w:styleId="Citadestacada">
    <w:name w:val="Intense Quote"/>
    <w:basedOn w:val="Normal"/>
    <w:next w:val="Normal"/>
    <w:link w:val="CitadestacadaC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CitadestacadaCar">
    <w:name w:val="Cita destacada Car"/>
    <w:basedOn w:val="Fuentedeprrafopredeter"/>
    <w:link w:val="Citadestacada"/>
    <w:uiPriority w:val="30"/>
    <w:rsid w:val="00FC693F"/>
    <w:rPr>
      <w:b/>
      <w:bCs/>
      <w:i/>
      <w:iCs/>
      <w:color w:val="4F81BD" w:themeColor="accent1"/>
    </w:rPr>
  </w:style>
  <w:style w:type="character" w:styleId="nfasissutil">
    <w:name w:val="Subtle Emphasis"/>
    <w:basedOn w:val="Fuentedeprrafopredeter"/>
    <w:uiPriority w:val="19"/>
    <w:qFormat/>
    <w:rsid w:val="00FC693F"/>
    <w:rPr>
      <w:i/>
      <w:iCs/>
      <w:color w:val="808080" w:themeColor="text1" w:themeTint="7F"/>
    </w:rPr>
  </w:style>
  <w:style w:type="character" w:styleId="nfasisintenso">
    <w:name w:val="Intense Emphasis"/>
    <w:basedOn w:val="Fuentedeprrafopredeter"/>
    <w:uiPriority w:val="21"/>
    <w:qFormat/>
    <w:rsid w:val="00FC693F"/>
    <w:rPr>
      <w:b/>
      <w:bCs/>
      <w:i/>
      <w:iCs/>
      <w:color w:val="4F81BD" w:themeColor="accent1"/>
    </w:rPr>
  </w:style>
  <w:style w:type="character" w:styleId="Referenciasutil">
    <w:name w:val="Subtle Reference"/>
    <w:basedOn w:val="Fuentedeprrafopredeter"/>
    <w:uiPriority w:val="31"/>
    <w:qFormat/>
    <w:rsid w:val="00FC693F"/>
    <w:rPr>
      <w:smallCaps/>
      <w:color w:val="C0504D" w:themeColor="accent2"/>
      <w:u w:val="single"/>
    </w:rPr>
  </w:style>
  <w:style w:type="character" w:styleId="Referenciaintensa">
    <w:name w:val="Intense Reference"/>
    <w:basedOn w:val="Fuentedeprrafopredeter"/>
    <w:uiPriority w:val="32"/>
    <w:qFormat/>
    <w:rsid w:val="00FC693F"/>
    <w:rPr>
      <w:b/>
      <w:bCs/>
      <w:smallCaps/>
      <w:color w:val="C0504D" w:themeColor="accent2"/>
      <w:spacing w:val="5"/>
      <w:u w:val="single"/>
    </w:rPr>
  </w:style>
  <w:style w:type="character" w:styleId="Ttulodellibro">
    <w:name w:val="Book Title"/>
    <w:basedOn w:val="Fuentedeprrafopredeter"/>
    <w:uiPriority w:val="33"/>
    <w:qFormat/>
    <w:rsid w:val="00FC693F"/>
    <w:rPr>
      <w:b/>
      <w:bCs/>
      <w:smallCaps/>
      <w:spacing w:val="5"/>
    </w:rPr>
  </w:style>
  <w:style w:type="paragraph" w:styleId="TtuloTDC">
    <w:name w:val="TOC Heading"/>
    <w:basedOn w:val="Ttulo1"/>
    <w:next w:val="Normal"/>
    <w:uiPriority w:val="39"/>
    <w:semiHidden/>
    <w:unhideWhenUsed/>
    <w:qFormat/>
    <w:rsid w:val="00FC693F"/>
    <w:pPr>
      <w:outlineLvl w:val="9"/>
    </w:pPr>
  </w:style>
  <w:style w:type="table" w:styleId="Tablaconcuadrcula">
    <w:name w:val="Table Grid"/>
    <w:basedOn w:val="Tabla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
    <w:name w:val="Light Shading"/>
    <w:basedOn w:val="Tabla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doclaro-nfasis1">
    <w:name w:val="Light Shading Accent 1"/>
    <w:basedOn w:val="Tabla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2">
    <w:name w:val="Light Shading Accent 2"/>
    <w:basedOn w:val="Tabla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4">
    <w:name w:val="Light Shading Accent 4"/>
    <w:basedOn w:val="Tabla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ombreadoclaro-nfasis5">
    <w:name w:val="Light Shading Accent 5"/>
    <w:basedOn w:val="Tabla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claro-nfasis6">
    <w:name w:val="Light Shading Accent 6"/>
    <w:basedOn w:val="Tabla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staclara">
    <w:name w:val="Light List"/>
    <w:basedOn w:val="Tabla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nfasis1">
    <w:name w:val="Light List Accent 1"/>
    <w:basedOn w:val="Tabla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staclara-nfasis2">
    <w:name w:val="Light List Accent 2"/>
    <w:basedOn w:val="Tabla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staclara-nfasis3">
    <w:name w:val="Light List Accent 3"/>
    <w:basedOn w:val="Tabla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staclara-nfasis4">
    <w:name w:val="Light List Accent 4"/>
    <w:basedOn w:val="Tabla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staclara-nfasis5">
    <w:name w:val="Light List Accent 5"/>
    <w:basedOn w:val="Tabla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staclara-nfasis6">
    <w:name w:val="Light List Accent 6"/>
    <w:basedOn w:val="Tabla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Cuadrculaclara">
    <w:name w:val="Light Grid"/>
    <w:basedOn w:val="Tabla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Cuadrculaclara-nfasis1">
    <w:name w:val="Light Grid Accent 1"/>
    <w:basedOn w:val="Tabla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2">
    <w:name w:val="Light Grid Accent 2"/>
    <w:basedOn w:val="Tabla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Cuadrculaclara-nfasis3">
    <w:name w:val="Light Grid Accent 3"/>
    <w:basedOn w:val="Tabla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uadrculaclara-nfasis4">
    <w:name w:val="Light Grid Accent 4"/>
    <w:basedOn w:val="Tabla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Cuadrculaclara-nfasis5">
    <w:name w:val="Light Grid Accent 5"/>
    <w:basedOn w:val="Tabla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Cuadrculaclara-nfasis6">
    <w:name w:val="Light Grid Accent 6"/>
    <w:basedOn w:val="Tabla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
    <w:name w:val="Medium Shading 1"/>
    <w:basedOn w:val="Tabla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ombreadomedio1-nfasis1">
    <w:name w:val="Medium Shading 1 Accent 1"/>
    <w:basedOn w:val="Tabla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ombreadomedio1-nfasis2">
    <w:name w:val="Medium Shading 1 Accent 2"/>
    <w:basedOn w:val="Tabla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ombreadomedio1-nfasis3">
    <w:name w:val="Medium Shading 1 Accent 3"/>
    <w:basedOn w:val="Tabla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nfasis5">
    <w:name w:val="Medium Shading 1 Accent 5"/>
    <w:basedOn w:val="Tabla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ombreadomedio1-nfasis6">
    <w:name w:val="Medium Shading 1 Accent 6"/>
    <w:basedOn w:val="Tabla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medio2">
    <w:name w:val="Medium Shading 2"/>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1">
    <w:name w:val="Medium Shading 2 Accent 1"/>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2">
    <w:name w:val="Medium Shading 2 Accent 2"/>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3">
    <w:name w:val="Medium Shading 2 Accent 3"/>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4">
    <w:name w:val="Medium Shading 2 Accent 4"/>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5">
    <w:name w:val="Medium Shading 2 Accent 5"/>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6">
    <w:name w:val="Medium Shading 2 Accent 6"/>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1">
    <w:name w:val="Medium List 1"/>
    <w:basedOn w:val="Tabla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1">
    <w:name w:val="Medium List 1 Accent 1"/>
    <w:basedOn w:val="Tabla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Listamedia1-nfasis2">
    <w:name w:val="Medium List 1 Accent 2"/>
    <w:basedOn w:val="Tabla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3">
    <w:name w:val="Medium List 1 Accent 3"/>
    <w:basedOn w:val="Tabla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Listamedia1-nfasis4">
    <w:name w:val="Medium List 1 Accent 4"/>
    <w:basedOn w:val="Tabla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5">
    <w:name w:val="Medium List 1 Accent 5"/>
    <w:basedOn w:val="Tabla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6">
    <w:name w:val="Medium List 1 Accent 6"/>
    <w:basedOn w:val="Tabla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
    <w:name w:val="Medium List 2"/>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2">
    <w:name w:val="Medium List 2 Accent 2"/>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3">
    <w:name w:val="Medium List 2 Accent 3"/>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4">
    <w:name w:val="Medium List 2 Accent 4"/>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6">
    <w:name w:val="Medium List 2 Accent 6"/>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1">
    <w:name w:val="Medium Grid 1"/>
    <w:basedOn w:val="Tabla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media1-nfasis1">
    <w:name w:val="Medium Grid 1 Accent 1"/>
    <w:basedOn w:val="Tabla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media1-nfasis2">
    <w:name w:val="Medium Grid 1 Accent 2"/>
    <w:basedOn w:val="Tabla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media1-nfasis3">
    <w:name w:val="Medium Grid 1 Accent 3"/>
    <w:basedOn w:val="Tabla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media1-nfasis4">
    <w:name w:val="Medium Grid 1 Accent 4"/>
    <w:basedOn w:val="Tabla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media1-nfasis5">
    <w:name w:val="Medium Grid 1 Accent 5"/>
    <w:basedOn w:val="Tabla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media1-nfasis6">
    <w:name w:val="Medium Grid 1 Accent 6"/>
    <w:basedOn w:val="Tabla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uadrculamedia2">
    <w:name w:val="Medium Grid 2"/>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Cuadrculamedia2-nfasis1">
    <w:name w:val="Medium Grid 2 Accent 1"/>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Cuadrculamedia2-nfasis2">
    <w:name w:val="Medium Grid 2 Accent 2"/>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Cuadrculamedia2-nfasis3">
    <w:name w:val="Medium Grid 2 Accent 3"/>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Cuadrculamedia2-nfasis4">
    <w:name w:val="Medium Grid 2 Accent 4"/>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Cuadrculamedia2-nfasis5">
    <w:name w:val="Medium Grid 2 Accent 5"/>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Cuadrculamedia2-nfasis6">
    <w:name w:val="Medium Grid 2 Accent 6"/>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Cuadrculamedia3">
    <w:name w:val="Medium Grid 3"/>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Cuadrculamedia3-nfasis1">
    <w:name w:val="Medium Grid 3 Accent 1"/>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Cuadrculamedia3-nfasis2">
    <w:name w:val="Medium Grid 3 Accent 2"/>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Cuadrculamedia3-nfasis3">
    <w:name w:val="Medium Grid 3 Accent 3"/>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Cuadrculamedia3-nfasis4">
    <w:name w:val="Medium Grid 3 Accent 4"/>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Cuadrculamedia3-nfasis5">
    <w:name w:val="Medium Grid 3 Accent 5"/>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Cuadrculamedia3-nfasis6">
    <w:name w:val="Medium Grid 3 Accent 6"/>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Listaoscura">
    <w:name w:val="Dark List"/>
    <w:basedOn w:val="Tabla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Listaoscura-nfasis1">
    <w:name w:val="Dark List Accent 1"/>
    <w:basedOn w:val="Tabla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Listaoscura-nfasis2">
    <w:name w:val="Dark List Accent 2"/>
    <w:basedOn w:val="Tabla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Listaoscura-nfasis3">
    <w:name w:val="Dark List Accent 3"/>
    <w:basedOn w:val="Tabla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Listaoscura-nfasis4">
    <w:name w:val="Dark List Accent 4"/>
    <w:basedOn w:val="Tabla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Listaoscura-nfasis5">
    <w:name w:val="Dark List Accent 5"/>
    <w:basedOn w:val="Tabla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Listaoscura-nfasis6">
    <w:name w:val="Dark List Accent 6"/>
    <w:basedOn w:val="Tabla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ombreadovistoso">
    <w:name w:val="Colorful Shading"/>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ombreadovistoso-nfasis1">
    <w:name w:val="Colorful Shading Accent 1"/>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ombreadovistoso-nfasis2">
    <w:name w:val="Colorful Shading Accent 2"/>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ombreadovistoso-nfasis3">
    <w:name w:val="Colorful Shading Accent 3"/>
    <w:basedOn w:val="Tabla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ombreadovistoso-nfasis4">
    <w:name w:val="Colorful Shading Accent 4"/>
    <w:basedOn w:val="Tabla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ombreadovistoso-nfasis5">
    <w:name w:val="Colorful Shading Accent 5"/>
    <w:basedOn w:val="Tabla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ombreadovistoso-nfasis6">
    <w:name w:val="Colorful Shading Accent 6"/>
    <w:basedOn w:val="Tabla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Listavistosa">
    <w:name w:val="Colorful List"/>
    <w:basedOn w:val="Tabla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stavistosa-nfasis1">
    <w:name w:val="Colorful List Accent 1"/>
    <w:basedOn w:val="Tabla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Listavistosa-nfasis2">
    <w:name w:val="Colorful List Accent 2"/>
    <w:basedOn w:val="Tabla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Listavistosa-nfasis3">
    <w:name w:val="Colorful List Accent 3"/>
    <w:basedOn w:val="Tabla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Listavistosa-nfasis4">
    <w:name w:val="Colorful List Accent 4"/>
    <w:basedOn w:val="Tabla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Listavistosa-nfasis5">
    <w:name w:val="Colorful List Accent 5"/>
    <w:basedOn w:val="Tabla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Listavistosa-nfasis6">
    <w:name w:val="Colorful List Accent 6"/>
    <w:basedOn w:val="Tabla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uadrculavistosa">
    <w:name w:val="Colorful Grid"/>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vistosa-nfasis1">
    <w:name w:val="Colorful Grid Accent 1"/>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vistosa-nfasis2">
    <w:name w:val="Colorful Grid Accent 2"/>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vistosa-nfasis3">
    <w:name w:val="Colorful Grid Accent 3"/>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vistosa-nfasis4">
    <w:name w:val="Colorful Grid Accent 4"/>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vistosa-nfasis5">
    <w:name w:val="Colorful Grid Accent 5"/>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vistosa-nfasis6">
    <w:name w:val="Colorful Grid Accent 6"/>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FormNote">
    <w:name w:val="Form Note"/>
    <w:pPr>
      <w:spacing w:after="60"/>
    </w:pPr>
    <w:rPr>
      <w:rFonts w:ascii="Arial" w:hAnsi="Arial"/>
      <w:color w:val="4B5563"/>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Pages>
  <Words>644</Words>
  <Characters>3544</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4180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Gabriela Miranda</cp:lastModifiedBy>
  <cp:revision>18</cp:revision>
  <dcterms:created xsi:type="dcterms:W3CDTF">2013-12-23T23:15:00Z</dcterms:created>
  <dcterms:modified xsi:type="dcterms:W3CDTF">2026-09-03T21:26:00Z</dcterms:modified>
  <cp:category/>
</cp:coreProperties>
</file>